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B4CDB" w14:textId="77777777" w:rsidR="00E843AA" w:rsidRPr="00FB6D0C" w:rsidRDefault="00E843AA" w:rsidP="00FB6D0C">
      <w:pPr>
        <w:suppressAutoHyphens/>
        <w:spacing w:after="0" w:line="240" w:lineRule="auto"/>
        <w:jc w:val="both"/>
        <w:rPr>
          <w:rFonts w:ascii="Verdana" w:hAnsi="Verdana"/>
          <w:b/>
          <w:color w:val="000000"/>
          <w:sz w:val="32"/>
        </w:rPr>
      </w:pPr>
      <w:bookmarkStart w:id="0" w:name="Top_of_t6_htm"/>
      <w:r w:rsidRPr="00FB6D0C">
        <w:rPr>
          <w:rFonts w:ascii="Verdana" w:hAnsi="Verdana"/>
          <w:b/>
          <w:color w:val="000000"/>
          <w:sz w:val="32"/>
        </w:rPr>
        <w:t>Ivory, and Apes, and Peacocks</w:t>
      </w:r>
      <w:bookmarkEnd w:id="0"/>
    </w:p>
    <w:p w14:paraId="1DB05F00" w14:textId="77777777" w:rsidR="00A61CCA" w:rsidRPr="00FB6D0C" w:rsidRDefault="00A61CCA" w:rsidP="00FB6D0C">
      <w:pPr>
        <w:suppressAutoHyphens/>
        <w:spacing w:after="0" w:line="240" w:lineRule="auto"/>
        <w:jc w:val="both"/>
        <w:rPr>
          <w:rFonts w:ascii="Verdana" w:hAnsi="Verdana"/>
          <w:bCs/>
          <w:color w:val="000000"/>
          <w:sz w:val="24"/>
        </w:rPr>
      </w:pPr>
      <w:r w:rsidRPr="00FB6D0C">
        <w:rPr>
          <w:rFonts w:ascii="Verdana" w:hAnsi="Verdana"/>
          <w:bCs/>
          <w:color w:val="000000"/>
          <w:sz w:val="24"/>
        </w:rPr>
        <w:t>Poul Anderson</w:t>
      </w:r>
    </w:p>
    <w:p w14:paraId="1AB1977B" w14:textId="77777777" w:rsidR="00A61CCA" w:rsidRPr="00FB6D0C" w:rsidRDefault="00A61CCA" w:rsidP="00FB6D0C">
      <w:pPr>
        <w:suppressAutoHyphens/>
        <w:spacing w:after="0" w:line="240" w:lineRule="auto"/>
        <w:ind w:firstLine="283"/>
        <w:jc w:val="both"/>
        <w:rPr>
          <w:rFonts w:ascii="Verdana" w:hAnsi="Verdana"/>
          <w:color w:val="000000"/>
          <w:sz w:val="20"/>
        </w:rPr>
      </w:pPr>
    </w:p>
    <w:p w14:paraId="4C0033D7" w14:textId="3CAED86D"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While Solomon was in all his glory and the Temple was a-building, Manse Everard came to Tyre of the purple. Almost at once, he was in peril of his life.</w:t>
      </w:r>
    </w:p>
    <w:p w14:paraId="3ED1A77B"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That mattered little in itself. An agent of the Time Patrol was expendable, the more so if he or she enjoyed the godlike status of Unattached. Those whom Everard sought could destroy an entire reality. He had come to help rescue it.</w:t>
      </w:r>
    </w:p>
    <w:p w14:paraId="0C12F480"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One afternoon, 950 B.C. , the ship that bore him approached his destination. The weather was warm, nearly windless. Sail furled, the vessel moved under manpower, creak and splash of sweeps, drumbeat of a coxswain posted near the sailors who had the twin steering oars. Around the broad seventy-foot hull, wavelets glittered blue, chuckled, swirled. Farther out, dazzlement off the water blurred sight of other craft upon it. They were numerous, ranging from lean warships to tublike rowboats. Most were Phoenician, though many hailed from different city-states of that society. Some were quite foreign, Philistine, Assyrian, Achaean, or stranger yet; trade through the known world flowed in and out of Tyre.</w:t>
      </w:r>
    </w:p>
    <w:p w14:paraId="4E3A8BAB"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“Well, Eborix,” said Captain Mago genially, “there you have her, queen of the sea like I told you she is, eh? What d’you think of my town?”</w:t>
      </w:r>
    </w:p>
    <w:p w14:paraId="370D0FAA"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He stood in the bows with his passenger, just behind a fishtail ornament that curled upward and aft toward its mate at the stern. Lashed to that figurehead and to the latticework rails which ran down either side was a clay jar as big as himself. The oil was still within it; there had been no need to calm any billows, as easily as the voyage from Sicily had gone.</w:t>
      </w:r>
    </w:p>
    <w:p w14:paraId="0B1EBFDB"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 glanced down at the skipper. Mago was a typical Phoenician, slender, swarthy, hook-nosed, eyes large and a bit slant, cheekbones high; neatly bearded, he wore a red-and-yellow kaftan, conical hat, sandals. The Patrolman towered over him. Since he would be conspicuous whatever guise he assumed, Everard took the part of a Celt from central Europe, complete with breeches, tunic, bronze sword, and sweeping mustache.</w:t>
      </w:r>
    </w:p>
    <w:p w14:paraId="35B2F8E5"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“A grand sight, indeed, indeed,” he replied in a diplomatic, heavily accented voice. The electrocram he had taken, uptime in his native America, could have given him flawless Punic, but that wouldn’t have fit his character; he settled for fluency. “Daunting, almost, to a simple backwoodsman.”</w:t>
      </w:r>
    </w:p>
    <w:p w14:paraId="2E0335D8"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His gaze went forward again. Truly, in its way Tyre was as impressive as New York—perhaps more, when you recalled how much King Hiram had accomplished in how short a span, with only the resources of an Iron Age that was not yet very old.</w:t>
      </w:r>
    </w:p>
    <w:p w14:paraId="4C357257"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Starboard the mainland rose toward the Lebanon Mountains. It was summer-tawny, save where orchards and woodlots spotted it with green or villages nestled. The appearance was richer, more inviting than when Everard had seen it on his future travels, before he joined the Patrol.</w:t>
      </w:r>
    </w:p>
    <w:p w14:paraId="39704966"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Usu, the original city, lay along the shore. Except for its size, it was representative of the milieu, adobe buildings blocky and flat-roofed, streets narrow and twisty, a few vivid facades indicating temple or palace. Battlemented walls and towers ringed three sides of it. Along the docks, gates between warehouses let those double as defenses. An aqueduct ran in from heights beyond Everard’s view.</w:t>
      </w:r>
    </w:p>
    <w:p w14:paraId="23BCA712"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new city, Tyre itself—Sor to its dwellers, meaning “Rocks”—was on an island half a mile offshore. Rather, it covered what had been two skerries until men filled in between and around them. Later they dug a canal straight through, from north to south, and flung out jetties and breakwaters to make this whole region an incomparable haven. With a burgeoning population and a bustling commerce thus crowded together, houses climbed upward, story upon story until they loomed over the guardian walls like small skyscrapers. They seemed to be less often of brick than of stone and cedarwood. Where earth and plaster had been used, frescos or inlaid shells ornamented them. On the eastward side, Everard glimpsed a huge and noble structure which the king had had built not for himself but for civic uses.</w:t>
      </w:r>
    </w:p>
    <w:p w14:paraId="17622F4A"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Mago’s ship was bound for the outer or southern port, the Egyptian Harbor as he called it. Its piers bustled, men loading, unloading, fetching, bearing off, repairing, outfitting, dickering, arguing, chaffering, a tumble and chaos that somehow got its jobs done. Dock wallopers, donkey drivers, and other laborers, like the seamen on this cargo-</w:t>
      </w:r>
      <w:r w:rsidRPr="00FB6D0C">
        <w:rPr>
          <w:rFonts w:ascii="Verdana" w:hAnsi="Verdana"/>
          <w:color w:val="000000"/>
          <w:sz w:val="20"/>
        </w:rPr>
        <w:lastRenderedPageBreak/>
        <w:t>cluttered deck, wore merely loincloths, or kaftans faded and patched. But plenty of brighter garments were in sight, some flaunting the costly colors that were produced here. Occasional women passed among the men, and Everard’s preliminary education told him that they weren’t all hookers. Sound rolled out to meet him, talk, laughter, shouts, braying, neighing, footfalls, hoofbeats, hammerbeats, groan of wheels and cranes, twanging music. The vitality was well-nigh overwhelming.</w:t>
      </w:r>
    </w:p>
    <w:p w14:paraId="2CBCE3E1"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Not that this was any prettified scene in an Arabian Nights movie. Already he made out beggars crippled, blind, starving; he saw a lash touch up a slave who toiled too slowly; beasts of burden fared worse. The smells of the ancient East roiled forth, smoke, dung, offal, sweat, as well as tar, spices, and savory roastings. Added to them was a stench of dyeworks and murex-shell middens on the mainland; but sailing along the coast and camping ashore every night, he had gotten used to that by now.</w:t>
      </w:r>
    </w:p>
    <w:p w14:paraId="657EF8D7"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He didn’t take the drawbacks to heart. His farings through history had cured him of fastidiousness and case-hardened him to the cruelties of man and nature—somewhat. For their era, these Canaanites were an enlightened and happy people. In fact, they were more so than most of humanity almost everywhere and every when.</w:t>
      </w:r>
    </w:p>
    <w:p w14:paraId="531D4298"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His task was to keep them that way.</w:t>
      </w:r>
    </w:p>
    <w:p w14:paraId="2490B00A"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Mago hauled his attention back. “Aye, there are those who’d shamelessly swindle an innocent newcomer. I don’t want that to happen to you, Eborix, my friend. I’ve grown to like you as we traveled, and I want you to think well of my town. Let me show you to an inn that a brother-in-law of mine has—brother of my junior wife, he is. He’ll give you a clean doss and safe storage for your valuables at a fair exchange.”</w:t>
      </w:r>
    </w:p>
    <w:p w14:paraId="5DBE3BE9"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“It’s thankful to you I am,” Everard replied, “but my thought was I’d seek out that landsman I’ve bespoken. Remember, ‘twas his presence emboldened me to fare hither.” He smiled. “Sure, and if he’s died or moved away or whatever, glad I’ll be to take your offer.” That was mere politeness. The impression he had gathered along the way was that Mago was as cheerfully rapacious as any other merchant adventurer, and hoped to get him plucked.</w:t>
      </w:r>
    </w:p>
    <w:p w14:paraId="660D3009"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captain regarded him for a moment. Everard counted as big in his own era, which made him gigantic here. A dented nose in the heavy features added to the impression of toughness, while blue eyes and dark-brown hair bespoke the wild North. One had better not push Eborix too hard.</w:t>
      </w:r>
    </w:p>
    <w:p w14:paraId="22F8B3AB"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At the same time, the Celtic persona was no great wonder in this cosmopolitan place. Not only did amber come from the Baltic littoral, tin from Iberia, condiments from Arabia, hardwoods from Africa, occasional wares from farther still: men did.</w:t>
      </w:r>
    </w:p>
    <w:p w14:paraId="3A117E43"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Engaging passage, Eborix had told of leaving his mountainous homeland because of losing out in a feud, to seek his fortune in the South. Wandering, he had hunted or worked for his keep, when he didn’t receive hospitality in return for his tales. He fetched up among the Umbrians of Italy, who were akin to him. (The Celts would not begin overrunning Europe, clear to the Atlantic, for another three centuries or so, when they had become familiar with iron; but already some had won territory far from the Danube Valley that was the cradle of their race.) One of them, who had served as a mercenary, described opportunities in Canaan and taught Eborix the Punic tongue. This induced the latter to seek a bay in Sicily where Phoenician traders regularly called and buy passage with goods he had acquired. A man from his area of birth was said to be living in Tyre, after an adventurous career of his own, and probably willing to steer a compatriot in a profitable direction.</w:t>
      </w:r>
    </w:p>
    <w:p w14:paraId="4C25B3B2"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This line of bull, carefully devised by Patrol specialists, did more than slake local curiosity. It made Everard’s trip safe. Had they supposed the foreigner to be a waif with no connections, Mago and the crew might have been tempted to set upon him while he slept, bind him, and sell him for a slave. As was, the journey had been interesting, yes, rather fun. Everard had come to like these rascals.</w:t>
      </w:r>
    </w:p>
    <w:p w14:paraId="5D6B87F5"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That doubled his wish to save them from ruin.</w:t>
      </w:r>
    </w:p>
    <w:p w14:paraId="014BA91C" w14:textId="706C4DC0"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Tyrian sighed. “As you wish,” he said. “If you do need me, my home is on the Street of Anat’s Temple, near the Sidonian Harbor.” He brightened. “In any case, do come look me up, you and your host. He’s in the amber trade, you mentioned? Maybe we can work out a little deal of some kind</w:t>
      </w:r>
      <w:r w:rsidR="00FB7951">
        <w:rPr>
          <w:rFonts w:ascii="Verdana" w:hAnsi="Verdana"/>
          <w:color w:val="000000"/>
          <w:sz w:val="20"/>
        </w:rPr>
        <w:t> . . .</w:t>
      </w:r>
      <w:r w:rsidRPr="00FB6D0C">
        <w:rPr>
          <w:rFonts w:ascii="Verdana" w:hAnsi="Verdana"/>
          <w:color w:val="000000"/>
          <w:sz w:val="20"/>
        </w:rPr>
        <w:t xml:space="preserve"> Now, stand aside. I’ve got to bring us in.” He shouted profane commands.</w:t>
      </w:r>
    </w:p>
    <w:p w14:paraId="4EA34840"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lastRenderedPageBreak/>
        <w:t>Deftly, the sailors laid their vessel along a quay, got it secured, put out a gangplank. Folk swarmed close, yelling for news, crying for stevedore work, chanting the praises of their wares or of their masters’ business establishments. None boarded, however. That prerogative belonged initially to the customs officer. A guard, helmeted, scale-mailed, armed with spear and shortsword, went before him, pushing a way through the crowd, leaving a wake of fairly good-natured curses. At the officer’s back trotted a secretary, who bore a stylus and waxed tablet.</w:t>
      </w:r>
    </w:p>
    <w:p w14:paraId="6917981D"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 went below decks and fetched his baggage, which he had stowed among the blocks of Italian marble that were the ship’s principal cargo. The officer required him to open the two leather sacks. Nothing surprising was in them. The whole purpose of traveling all the way from Sicily, instead of time-hopping directly here, was to pass the Patrolman off as what he claimed to be. It was well-nigh certain that the enemy was keeping watch on events, as they neared the moment of catastrophe.</w:t>
      </w:r>
    </w:p>
    <w:p w14:paraId="4933862C"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“You can provide for yourself a while, at least.” The Phoenician official nodded his grizzled head when Everard displayed some small ingots of bronze. Coinage would not be invented for several centuries, but the metal could be swapped for whatever he wanted. “You must understand that we cannot let in one who might feel he has to turn robber. In fact—” He looked dubiously at the barbarian sword. “What is your purpose in coming?”</w:t>
      </w:r>
    </w:p>
    <w:p w14:paraId="58AF2691"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“To find honest work, sir, as it might be a caravan guard. I’ll be seeking out Conor the amber factor.” The existence of that resident Celt had been a major reason for Everard’s adoption of his specific disguise. The chief of the local Patrol base had suggested it.</w:t>
      </w:r>
    </w:p>
    <w:p w14:paraId="526767AF"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Tynan reached a decision. “Very well, you may go ashore, your weapon too. Remember that we crucify thieves, bandits, and murderers. If you fail to get other work, seek out Ithobaal’s hiring house, near the Hall of the Suffetes. He can always find something in the way of day labor for a husky fellow like you. Good luck.”</w:t>
      </w:r>
    </w:p>
    <w:p w14:paraId="64018AB3"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He returned to dealing with Mago. Everard lingered, awaiting a chance to bid the captain farewell. Discussion went quickly, almost informally, and the tax to be paid in kind would be modest. This race of businessmen had no use for the ponderous bureaucracy of Egypt or Mesopotamia.</w:t>
      </w:r>
    </w:p>
    <w:p w14:paraId="2A32E4F9"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Having said what he wanted to, Everard picked up his bags by the cords around them and went ashore. The crowd surged about him, staring, chattering. At first he was amazed; after a couple of tentative approaches, nobody begged alms or beset him to buy trinkets. Could this be the Near East?</w:t>
      </w:r>
    </w:p>
    <w:p w14:paraId="7D86E62A"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He recalled the absence of money. A newcomer wouldn’t likely have anything corresponding to small change. Usually you made a bargain with an innkeeper, food and lodging for so-and-so much of the metal, or whatever else of value, you carried. For lesser purchases, you sawed a piece off an ingot, unless some different trade was arranged. (Everard’s fund included amber and nacre beads.) Sometimes you called in a broker, who made your transaction part of a complicated one involving several other individuals. If you felt charitable, you’d carry around a little grain or dried fruit and drop it in the bowls of the indigent.</w:t>
      </w:r>
    </w:p>
    <w:p w14:paraId="3B38E4ED"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 soon left most of the people behind. They were mainly interested in the crew. A few idle curiosity-seekers, and many stares, trailed him. He strode over the quay toward an open gate.</w:t>
      </w:r>
    </w:p>
    <w:p w14:paraId="10B321C1"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A hand plucked his sleeve. Startled enough to miss a step, he looked down.</w:t>
      </w:r>
    </w:p>
    <w:p w14:paraId="4322B1CB"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A brown-skinned boy grinned back. He was sixteen or so, to judge from the fuzz on his cheeks, though small and scrawny even by local standards. Nonetheless, he moved lithely, barefoot, clad only in a ragged and begrimed kilt at which hung a pouch. Curly black hair fell in a queue behind a sharp-nosed, sharp-chinned face. His smile and his eyes—big, long-lashed Levantine eyes—were brilliant.</w:t>
      </w:r>
    </w:p>
    <w:p w14:paraId="250B99EE"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“Hail, sir, hail to you!” he greeted. “Life, health, and strength be yours! Welcome to Tyre! Where would you go, sir, and what can I do for you?”</w:t>
      </w:r>
    </w:p>
    <w:p w14:paraId="491D097D"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He didn’t burble, but spoke very clearly, in hopes the stranger would understand. When he got a response in his own language, he jumped for joy. “What do you want, lad?”</w:t>
      </w:r>
    </w:p>
    <w:p w14:paraId="7A01EBEE"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 xml:space="preserve">“Why, sir, to be your guide, your advisor, your helper, and, yes, your guardian. Alas, our otherwise fair city is afflicted with scoundrels who like nothing better than to prey on innocent newcomers. If they do not outright steal everything you have, the first time you </w:t>
      </w:r>
      <w:r w:rsidRPr="00FB6D0C">
        <w:rPr>
          <w:rFonts w:ascii="Verdana" w:hAnsi="Verdana"/>
          <w:color w:val="000000"/>
          <w:sz w:val="20"/>
        </w:rPr>
        <w:lastRenderedPageBreak/>
        <w:t>blink, they’ll at least wish the most worthless trash on you, at a cost which’ll leave you paupered almost as fast—”</w:t>
      </w:r>
    </w:p>
    <w:p w14:paraId="36C4FC67" w14:textId="6BF29C06"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boy broke off. He had spied a seedy-looking young man approaching. At once he sped to intercept, windmilling his fists, yelling too quickly and shrilly for Everard to catch more than a few words. “—louse-bitten jackal!</w:t>
      </w:r>
      <w:r w:rsidR="00FB7951">
        <w:rPr>
          <w:rFonts w:ascii="Verdana" w:hAnsi="Verdana"/>
          <w:color w:val="000000"/>
          <w:sz w:val="20"/>
        </w:rPr>
        <w:t> . . .</w:t>
      </w:r>
      <w:r w:rsidRPr="00FB6D0C">
        <w:rPr>
          <w:rFonts w:ascii="Verdana" w:hAnsi="Verdana"/>
          <w:color w:val="000000"/>
          <w:sz w:val="20"/>
        </w:rPr>
        <w:t xml:space="preserve"> I saw him first</w:t>
      </w:r>
      <w:r w:rsidR="00FB7951">
        <w:rPr>
          <w:rFonts w:ascii="Verdana" w:hAnsi="Verdana"/>
          <w:color w:val="000000"/>
          <w:sz w:val="20"/>
        </w:rPr>
        <w:t> . . .</w:t>
      </w:r>
      <w:r w:rsidRPr="00FB6D0C">
        <w:rPr>
          <w:rFonts w:ascii="Verdana" w:hAnsi="Verdana"/>
          <w:color w:val="000000"/>
          <w:sz w:val="20"/>
        </w:rPr>
        <w:t xml:space="preserve"> Begone to the latrine that spawned you—”</w:t>
      </w:r>
    </w:p>
    <w:p w14:paraId="3E13C778"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young man stiffened. He reached for a knife hung at his shoulder. Hardly had he moved before the stripling snatched a sling from his pouch and a rock to load it. He crouched, leered, swung the leather strap to and fro. The man spat, said something nasty, turned on his heel, and stalked off. Laughter barked from such passersby as had paid attention.</w:t>
      </w:r>
    </w:p>
    <w:p w14:paraId="17D82E72"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boy laughed too, gleefully, loping back to Everard. “Now that, sir, was a prime example of what I meant,” he crowed. “I know yon villain well. He’s a runner for his father—maybe his father—who keeps the inn at the Sign of the Blue Squid. There you’d be lucky to get a rotten piece of goat’s tail for your dinner, the single wench is a shambling farm of diseases, the pallets hang together only because the bedbugs hold hands, and as for the wine, why, I think the wench must have infected somebody’s horse. You’d soon be too sick to notice that grandsire of a thousand hyenas when he plundered your baggage, and if you sought to complain, he’d swear by every god in the universe that you gambled it away. Little does he fear hell after this world is rid of him; he knows they’d never demean themselves there by letting him in. That is what I’ve saved you from, great lord.”</w:t>
      </w:r>
    </w:p>
    <w:p w14:paraId="5B7A9BD0"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 felt a grin tug at his lips. “Well, son, you might be stretching things just a trifle,” he said.</w:t>
      </w:r>
    </w:p>
    <w:p w14:paraId="09B85095"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boy smote his thin breast. “No more than needful to give your magnificence the proper impression. Surely you are a man of the widest experience, a judge of the best as well as a generous re warder of faithful service. Come, let me bring you to lodgings, or whatever else you may desire, and then see for yourself whether or not Pummairam has led you aright.”</w:t>
      </w:r>
    </w:p>
    <w:p w14:paraId="7EF82BAF"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 nodded. The map of Tyre was engraved in his memory; he had no need of a guide. However, it would be natural for a yokel to engage one. Also, this kid would keep others from pestering him, and might give him a few useful tips.</w:t>
      </w:r>
    </w:p>
    <w:p w14:paraId="11B0C453"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“Very well, lead me whither I would go. Your name is Pummairam?”</w:t>
      </w:r>
    </w:p>
    <w:p w14:paraId="45685F6C"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“Yes, sir.” Since the youth didn’t mention his father, as was customary, he probably didn’t know who that had been. “May I ask how my noble master should be addressed by his humble servant?”</w:t>
      </w:r>
    </w:p>
    <w:p w14:paraId="50217FB6"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“No title. I am Eborix, son of Mannoch, from a country beyond the Achaeans.” With none of Mago’s folk listening, the Patrolman could add: “He whom I seek is Zakarbaal of Sidon, who deals for his kin in this city.” That meant Zakarbaal represented his family firm among the Tyrians, and handled its affairs here in between visits by its ships. “I’ve heard tell his house is on, uh, the Street of the Chandlers. Can you be showing me the way?”</w:t>
      </w:r>
    </w:p>
    <w:p w14:paraId="302D3BEA"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“Indeed, indeed.” Pummairam took Everard’s bags. “Only deign to accompany me.”</w:t>
      </w:r>
    </w:p>
    <w:p w14:paraId="52604ED5"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Actually, it wasn’t hard to get around. As a planned city, rather than one which had grown organically through centuries, Tyre was laid out more or less on a gridiron pattern. The thoroughfares were paved, guttered, and reasonably wide, considering how short of acreage the island was. They lacked sidewalks, but that didn’t matter, because except for a few trunk routes, beasts of burden were not allowed on them outside the wharf areas; nor did people dump stuff on them. They also lacked signs, of course, but that didn’t matter either, since almost anybody would have been glad to give directions for the sake of some words with an outlander and perhaps a deal to propose.</w:t>
      </w:r>
    </w:p>
    <w:p w14:paraId="53BD1E84"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 xml:space="preserve">Walls rose sheer to right and left, mostly windowless, enclosing the inward-looking houses that would prevail in Mediterranean countries for millennia to come. They shut off breezes and radiated back the heat of the sun. Noise echoed off them, odors rolled thick between. Yet Everard found himself enjoying the place. Still more than at the waterfront, crowds moved, jostled, gestured, laughed, talked at machine-gun speed, chanted, clamored. Porters beneath their yokes, litter-bearers conveying the occasional wealthy burgher, forced a way among sailors, artisans, vendors, laborers, housewives, entertainers, mainland farmers and shepherds, foreigners from end to end of the </w:t>
      </w:r>
      <w:r w:rsidRPr="00FB6D0C">
        <w:rPr>
          <w:rFonts w:ascii="Verdana" w:hAnsi="Verdana"/>
          <w:color w:val="000000"/>
          <w:sz w:val="20"/>
        </w:rPr>
        <w:lastRenderedPageBreak/>
        <w:t>Midworld Sea, every variety and condition of life. If most clothes were of dull hue, many were gaudy, and none seemed to cover a body that was not overflowing with energy.</w:t>
      </w:r>
    </w:p>
    <w:p w14:paraId="19487F54"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Booths lined the walls. Everard couldn’t resist lingering now and then, to look at what they offered. That did not include the famous purple dye; it was too expensive, sought after by garmentmakers everywhere, destined to become the traditional color of royalty. But there was no dearth of bright fabrics, draperies, rugs. Glassware abounded, anything from beads to beakers; it was another specialty of the Phoenicians, their own invention. Jewelry and figurines, often carved in ivory or cast in precious metals, were excellent; this culture originated little or nothing artistic, but copied freely and skillfully. Amulets, charms, gewgaws, food, drink, utensils, weapons, instruments, games, toys, endlessness—</w:t>
      </w:r>
    </w:p>
    <w:p w14:paraId="0D497709"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Style w:val="0Text"/>
          <w:rFonts w:ascii="Verdana" w:hAnsi="Verdana"/>
          <w:color w:val="000000"/>
          <w:sz w:val="20"/>
        </w:rPr>
        <w:t>Everard remembered how the Bible gloated (would gloat) over the wealth of Solomon, and whence he got it. “</w:t>
      </w:r>
      <w:r w:rsidRPr="00FB6D0C">
        <w:rPr>
          <w:rFonts w:ascii="Verdana" w:hAnsi="Verdana"/>
          <w:color w:val="000000"/>
          <w:sz w:val="20"/>
        </w:rPr>
        <w:t>For the king had at sea a navy of Tharshish with the navy of Hiram: once in three years came the navy of Tharshish, bringing gold, and silver, ivory, and apes, and peacocks.—</w:t>
      </w:r>
      <w:r w:rsidRPr="00FB6D0C">
        <w:rPr>
          <w:rStyle w:val="0Text"/>
          <w:rFonts w:ascii="Verdana" w:hAnsi="Verdana"/>
          <w:color w:val="000000"/>
          <w:sz w:val="20"/>
        </w:rPr>
        <w:t>”</w:t>
      </w:r>
    </w:p>
    <w:p w14:paraId="56684C9D"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Pummairam was quick to switch off conversations with shopkeepers and start Everard onward. “Let me show my master where the really good stuff is.” Doubtless that meant a commission for Pummairam, but what the hell, the youngster had to live somehow, and didn’t seem ever to have lived terribly well.</w:t>
      </w:r>
    </w:p>
    <w:p w14:paraId="7A5013A6" w14:textId="3E0398AB"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For a while they followed the canal. To a bawdy chant, sailors towed a laden ship along. Its officers stood on deck, wrapped in the dignity that behooved businessmen. The Phoenician bourgeoisie tended to be a sober lot</w:t>
      </w:r>
      <w:r w:rsidR="00FB7951">
        <w:rPr>
          <w:rFonts w:ascii="Verdana" w:hAnsi="Verdana"/>
          <w:color w:val="000000"/>
          <w:sz w:val="20"/>
        </w:rPr>
        <w:t> . . .</w:t>
      </w:r>
      <w:r w:rsidRPr="00FB6D0C">
        <w:rPr>
          <w:rFonts w:ascii="Verdana" w:hAnsi="Verdana"/>
          <w:color w:val="000000"/>
          <w:sz w:val="20"/>
        </w:rPr>
        <w:t xml:space="preserve"> except in their religion, some of whose rites were orgiastic enough to compensate.</w:t>
      </w:r>
    </w:p>
    <w:p w14:paraId="6D0EC7BB"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Street of the Chandlers led off from this waterway. It was fairly long, being hemmed in by massive buildings that were warehouses as well as offices and homes. It was quiet, too, despite its far end giving on a thronged avenue; no shops crouched against the high, hot walls, and few people were in sight. Captains and shipowners came here for supplies, merchants came to negotiate, and, yes, two monoliths flanked the entrance of a small temple dedicated to Tanith, Our Lady of the Waves. Several little children who must belong to resident families—boys and girls together, naked or nearly so—darted about at play while a gaunt, excited mongrel dog barked.</w:t>
      </w:r>
    </w:p>
    <w:p w14:paraId="6B1137A8" w14:textId="6C68B05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A beggar sat, knees drawn up, by the shady entrance to an alley. His bowl rested at his bare feet. A kaftan muffled his body and a cowl obscured his face. Everard did see the rag tied over the eyes. Poor, blind devil; ophthalmia was among the countless damnations that made the ancient world not so glamorous after all</w:t>
      </w:r>
      <w:r w:rsidR="00FB7951">
        <w:rPr>
          <w:rFonts w:ascii="Verdana" w:hAnsi="Verdana"/>
          <w:color w:val="000000"/>
          <w:sz w:val="20"/>
        </w:rPr>
        <w:t> . . .</w:t>
      </w:r>
      <w:r w:rsidRPr="00FB6D0C">
        <w:rPr>
          <w:rFonts w:ascii="Verdana" w:hAnsi="Verdana"/>
          <w:color w:val="000000"/>
          <w:sz w:val="20"/>
        </w:rPr>
        <w:t xml:space="preserve"> Pummairam darted past the fellow, to overtake a man in a priestly robe who was leaving the temple. “Hoy, sir, your reverence, if you please,” he called, “which is the door of Zakarbaal the Sidonian? My master condescends to visit him—” Everard, who already knew the answer, lengthened his stride to follow.</w:t>
      </w:r>
    </w:p>
    <w:p w14:paraId="0E912970"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beggar rose. His left hand plucked away his bandage, to reveal a lean, thick-bearded visage and a pair of eyes that had surely been watching through the cloth. From that flowing sleeve, his right hand drew something that gleamed.</w:t>
      </w:r>
    </w:p>
    <w:p w14:paraId="71EF5579"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A pistol!</w:t>
      </w:r>
    </w:p>
    <w:p w14:paraId="05AEEE1C"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Reflex flung Everard aside. Pain whipped through his own left shoulder. Sonic gun, he realized, from futureward of his home era, soundless, recoilless. If that invisible beam got him in the head or heart, he’d be dead, and never a mark upon him.</w:t>
      </w:r>
    </w:p>
    <w:p w14:paraId="22F1520F"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No place to go but forward. “Haaa!” he roared, and plunged zigzag to the attack. His sword hissed forth.</w:t>
      </w:r>
    </w:p>
    <w:p w14:paraId="1EE5D188"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other grinned, drifted back, took careful aim.</w:t>
      </w:r>
    </w:p>
    <w:p w14:paraId="71A41E34"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 xml:space="preserve">A </w:t>
      </w:r>
      <w:r w:rsidRPr="00FB6D0C">
        <w:rPr>
          <w:rStyle w:val="0Text"/>
          <w:rFonts w:ascii="Verdana" w:hAnsi="Verdana"/>
          <w:color w:val="000000"/>
          <w:sz w:val="20"/>
        </w:rPr>
        <w:t>smack!</w:t>
      </w:r>
      <w:r w:rsidRPr="00FB6D0C">
        <w:rPr>
          <w:rFonts w:ascii="Verdana" w:hAnsi="Verdana"/>
          <w:color w:val="000000"/>
          <w:sz w:val="20"/>
        </w:rPr>
        <w:t xml:space="preserve"> resounded. The assassin lurched, yelled, dropped his weapon, grabbed at his ribs. Pummairam’s spent slingstone clattered over the cobbles.</w:t>
      </w:r>
    </w:p>
    <w:p w14:paraId="40279BE3"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Children scattered, screaming. The priest returned prudently through his temple door. The stranger whirled and ran. He vanished down the lane. Everard was too slow. His injury wasn’t serious, but for the moment it hurt abominably. Half dazed, he stopped at the alley mouth, stared down the emptiness before him, panted, and rasped in English, “He’s escaped. Oh, God damn it, anyway.”</w:t>
      </w:r>
    </w:p>
    <w:p w14:paraId="4A943BFD"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 xml:space="preserve">Pummairam darted to him. Anxious hands played over the Patrolman’s form. “Are you wounded, my master? Can your servant help? Ah, woe, woe, I’d no time for a proper </w:t>
      </w:r>
      <w:r w:rsidRPr="00FB6D0C">
        <w:rPr>
          <w:rFonts w:ascii="Verdana" w:hAnsi="Verdana"/>
          <w:color w:val="000000"/>
          <w:sz w:val="20"/>
        </w:rPr>
        <w:lastRenderedPageBreak/>
        <w:t>windup, nor to aim right, else I’d have spattered the evildoer’s brains for yon dog to lick up.”</w:t>
      </w:r>
    </w:p>
    <w:p w14:paraId="33CE41A9" w14:textId="27E25570"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“You</w:t>
      </w:r>
      <w:r w:rsidR="00FB7951">
        <w:rPr>
          <w:rFonts w:ascii="Verdana" w:hAnsi="Verdana"/>
          <w:color w:val="000000"/>
          <w:sz w:val="20"/>
        </w:rPr>
        <w:t> . . .</w:t>
      </w:r>
      <w:r w:rsidRPr="00FB6D0C">
        <w:rPr>
          <w:rFonts w:ascii="Verdana" w:hAnsi="Verdana"/>
          <w:color w:val="000000"/>
          <w:sz w:val="20"/>
        </w:rPr>
        <w:t xml:space="preserve"> did mighty well</w:t>
      </w:r>
      <w:r w:rsidR="00FB7951">
        <w:rPr>
          <w:rFonts w:ascii="Verdana" w:hAnsi="Verdana"/>
          <w:color w:val="000000"/>
          <w:sz w:val="20"/>
        </w:rPr>
        <w:t> . . .</w:t>
      </w:r>
      <w:r w:rsidRPr="00FB6D0C">
        <w:rPr>
          <w:rFonts w:ascii="Verdana" w:hAnsi="Verdana"/>
          <w:color w:val="000000"/>
          <w:sz w:val="20"/>
        </w:rPr>
        <w:t xml:space="preserve"> just the same.” Everard drew shuddering breaths. Strength and steadiness began to return, agony to recede. He was still alive. That was miracle enough for one day.</w:t>
      </w:r>
    </w:p>
    <w:p w14:paraId="0AB9C7B1"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He had work to do, though, and urgent it was. Having obtained the gun, he laid a hand on Pummairam’s shoulder and made their gazes meet. “What did you see, lad? What d’you think happened this while?”</w:t>
      </w:r>
    </w:p>
    <w:p w14:paraId="142E75DE"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“Why, I—I—” Ferret-fast, the youth collected his wits. “It seemed to me that the beggar, though such he scarcely was, threatened my lord’s life with some talisman whose magic did inflict harm. May the gods pour abominations on the head of him who would have extinguished the light of the universe! Yet, naturally, his wickedness could not prevail against the valor of my master—” The voice dropped to a confidential whisper: “—whose secrets are assuredly locked away safe in the bosom of his worshipful servant.”</w:t>
      </w:r>
    </w:p>
    <w:p w14:paraId="556C91B3"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 xml:space="preserve">“Good,” Everard grunted. “Sure, and these be matters about which common folk should never dare talk, lest they be stricken with palsy, deafness, and emerods. You’ve done well, Pum.” </w:t>
      </w:r>
      <w:r w:rsidRPr="00FB6D0C">
        <w:rPr>
          <w:rStyle w:val="0Text"/>
          <w:rFonts w:ascii="Verdana" w:hAnsi="Verdana"/>
          <w:color w:val="000000"/>
          <w:sz w:val="20"/>
        </w:rPr>
        <w:t>Saved my life, probably,</w:t>
      </w:r>
      <w:r w:rsidRPr="00FB6D0C">
        <w:rPr>
          <w:rFonts w:ascii="Verdana" w:hAnsi="Verdana"/>
          <w:color w:val="000000"/>
          <w:sz w:val="20"/>
        </w:rPr>
        <w:t xml:space="preserve"> he thought, and stooped to untie the cord on a fallen bag. “Here, small reward it is, but this ingot ought to buy you something you’d like. And now, before the brannigan started, you did learn which is the house I want, did you not?”</w:t>
      </w:r>
    </w:p>
    <w:p w14:paraId="411E67E1"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Underneath the business of the minute, fading pain and shock from the assault, exhilaration of survival, grimness rose. After all his elaborate precautions, within an hour of arrival, his cover was blown. The enemy had not only had Patrol headquarters staked out, somehow their agent had instantly seen that it was no ordinary wanderer come into this street, and had not hesitated a second before trying to kill him.</w:t>
      </w:r>
    </w:p>
    <w:p w14:paraId="4683F323"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This was a hairy mission for sure. And more was at stake than Everard liked to think about—first the existence of Tyre, later the destiny of the world.</w:t>
      </w:r>
    </w:p>
    <w:p w14:paraId="4F135BBB"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Zakarbaal closed the door to his inner chambers and latched it. Turning around, he held out his hand in the manner of Western civilization. “Welcome,” he said in Temporal, the Patrol language. “My name, you may remember, is Chaim Zorach. May I present my wife Yael?”</w:t>
      </w:r>
    </w:p>
    <w:p w14:paraId="34B302DB"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They were both of Levantine appearance and in Canaanite garb, but here, shut away from office staff and household servants, their entire bearing changed, posture, gait, facial expressions, tone of voice. Everard would have recognized them as being of the twentieth century even if he had not been told. The atmosphere was as refreshing to him as a wind off the sea.</w:t>
      </w:r>
    </w:p>
    <w:p w14:paraId="528150F1"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He introduced himself. “I am the Unattached agent you sent for,” he added.</w:t>
      </w:r>
    </w:p>
    <w:p w14:paraId="460B0F08" w14:textId="2CA0A3A9"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Yael Zorach’s eyes widened. “Oh! An honor. You</w:t>
      </w:r>
      <w:r w:rsidR="00FB7951">
        <w:rPr>
          <w:rFonts w:ascii="Verdana" w:hAnsi="Verdana"/>
          <w:color w:val="000000"/>
          <w:sz w:val="20"/>
        </w:rPr>
        <w:t> . . .</w:t>
      </w:r>
      <w:r w:rsidRPr="00FB6D0C">
        <w:rPr>
          <w:rFonts w:ascii="Verdana" w:hAnsi="Verdana"/>
          <w:color w:val="000000"/>
          <w:sz w:val="20"/>
        </w:rPr>
        <w:t xml:space="preserve"> you are the first such I have met. The others who’ve been investigating, they are just technicians.”</w:t>
      </w:r>
    </w:p>
    <w:p w14:paraId="314C8BCF"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 grimaced. “Don’t be too awestruck. I’m afraid I haven’t made much of a showing so far.”</w:t>
      </w:r>
    </w:p>
    <w:p w14:paraId="609C5F3C"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He described his journey and the contretemps at its end. She offered him some painkiller, but he said he was pretty well over hurting, and her husband thereupon produced what was better anyway, a bottle of Scotch. Presently they were seated at their ease.</w:t>
      </w:r>
    </w:p>
    <w:p w14:paraId="69FE753C"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chairs were comfortable, not unlike those of home—a luxury in this milieu, but then, Zakarbaal was supposed to be a wealthy man, with access to every kind of imported goods. Otherwise the apartment was austere by future standards, though frescos, draperies, lamps, furnishings were tasteful. It was cool and dim; a window opening on a small cloister garden had been curtained against the heat of the day.</w:t>
      </w:r>
    </w:p>
    <w:p w14:paraId="61E462F9"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“Why don’t we relax a while and get acquainted before we buckle down to duty?” Everard suggested.</w:t>
      </w:r>
    </w:p>
    <w:p w14:paraId="11B5E50B"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Zorach scowled. “You can do that right after you almost got killed?”</w:t>
      </w:r>
    </w:p>
    <w:p w14:paraId="0A2090C5"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His wife smiled. “I think he might need to all the more, dear,” she murmured. “We too. The menace can wait a little longer. It’s been waiting, hasn’t it?”</w:t>
      </w:r>
    </w:p>
    <w:p w14:paraId="1E5E8AC5"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 xml:space="preserve">From the pouch at his belt, Everard drew anachronisms he had permitted himself, hitherto used only in solitude: pipe, tobacco, lighter. Zorach’s tension eased a trifle; he chuckled and fetched cigarettes out of a locked coffer which held various such comforts. </w:t>
      </w:r>
      <w:r w:rsidRPr="00FB6D0C">
        <w:rPr>
          <w:rFonts w:ascii="Verdana" w:hAnsi="Verdana"/>
          <w:color w:val="000000"/>
          <w:sz w:val="20"/>
        </w:rPr>
        <w:lastRenderedPageBreak/>
        <w:t>His language changed to Brooklyn-accented English: “You’re American, aren’t you, Agent Everard?”</w:t>
      </w:r>
    </w:p>
    <w:p w14:paraId="2BFE59B2"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“Yes. Recruited in 1954.” How many years of his lifespan had passed “since” he answered an ad, took certain tests, and learned of an organization that guarded a traffic through the epochs? He hadn’t added them up lately. It didn’t matter much, when he and his fellows were the beneficiaries of a treatment that kept them unaging. “Uh, I thought you two were Israelis.”</w:t>
      </w:r>
    </w:p>
    <w:p w14:paraId="57C3C8FF"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 xml:space="preserve">“We are,” Zorach explained. “In fact, Yael’s a </w:t>
      </w:r>
      <w:r w:rsidRPr="00FB6D0C">
        <w:rPr>
          <w:rStyle w:val="0Text"/>
          <w:rFonts w:ascii="Verdana" w:hAnsi="Verdana"/>
          <w:color w:val="000000"/>
          <w:sz w:val="20"/>
        </w:rPr>
        <w:t>sabra.</w:t>
      </w:r>
      <w:r w:rsidRPr="00FB6D0C">
        <w:rPr>
          <w:rFonts w:ascii="Verdana" w:hAnsi="Verdana"/>
          <w:color w:val="000000"/>
          <w:sz w:val="20"/>
        </w:rPr>
        <w:t xml:space="preserve"> Me, though, I didn’t immigrate till I’d been doing archaeology there for a spell and had met her. That was in 1971. We got recruited into the Patrol four years later.”</w:t>
      </w:r>
    </w:p>
    <w:p w14:paraId="0D02B57B"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“How’d that happen, if I may ask?”</w:t>
      </w:r>
    </w:p>
    <w:p w14:paraId="3BF8F72A" w14:textId="5F58E32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 xml:space="preserve">“We were approached, sounded out, finally told the truth. Naturally, we jumped at the chance. The work’s often hard and lonesome—twice as lonesome, in a way, when we’re home on furlough and can’t tell our old friends and colleagues what we’ve been up to—but it’s totally fascinating.” Zorach winced. His words became a near mumble. “Also, well, </w:t>
      </w:r>
      <w:r w:rsidRPr="00FB6D0C">
        <w:rPr>
          <w:rStyle w:val="0Text"/>
          <w:rFonts w:ascii="Verdana" w:hAnsi="Verdana"/>
          <w:color w:val="000000"/>
          <w:sz w:val="20"/>
        </w:rPr>
        <w:t>this</w:t>
      </w:r>
      <w:r w:rsidRPr="00FB6D0C">
        <w:rPr>
          <w:rFonts w:ascii="Verdana" w:hAnsi="Verdana"/>
          <w:color w:val="000000"/>
          <w:sz w:val="20"/>
        </w:rPr>
        <w:t xml:space="preserve"> post is special for us. We don’t just maintain a base and its cover business, we manage to help local people now and then. Or we try to, as much as we can without causing anybody to suspect there’s anything peculiar about us. That makes up, somehow, a little bit, for</w:t>
      </w:r>
      <w:r w:rsidR="00FB7951">
        <w:rPr>
          <w:rFonts w:ascii="Verdana" w:hAnsi="Verdana"/>
          <w:color w:val="000000"/>
          <w:sz w:val="20"/>
        </w:rPr>
        <w:t> . . .</w:t>
      </w:r>
      <w:r w:rsidRPr="00FB6D0C">
        <w:rPr>
          <w:rFonts w:ascii="Verdana" w:hAnsi="Verdana"/>
          <w:color w:val="000000"/>
          <w:sz w:val="20"/>
        </w:rPr>
        <w:t xml:space="preserve"> for what our countrymen will do hereabouts, far uptime.”</w:t>
      </w:r>
    </w:p>
    <w:p w14:paraId="592EEB09" w14:textId="12684F19"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 nodded. The pattern was familiar to him. Most field agents were specialists like these, passing their careers in a single milieu. They had to be, if they were to learn it thoroughly enough to serve the Patrol’s purposes. What a help it would be to have native-born personnel! But such were very rare before the eighteenth century A.D., or still later in most parts of the world. How could a person who hadn’t grown up in a scientific-industrial society even grasp the idea of automatic machinery, let alone vehicles that jumped in a blink from place to place and year to year? An occasional genius, of course; however, most identifiable geniuses carved niches for themselves in history, and you didn’t dare tell them the facts for fear of making changes</w:t>
      </w:r>
      <w:r w:rsidR="00FB7951">
        <w:rPr>
          <w:rFonts w:ascii="Verdana" w:hAnsi="Verdana"/>
          <w:color w:val="000000"/>
          <w:sz w:val="20"/>
        </w:rPr>
        <w:t> . . .</w:t>
      </w:r>
    </w:p>
    <w:p w14:paraId="77FB9DDF"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“Yeah,” Everard said. “In a way, a free operative like me has it easier. Husband-and-wife teams, or women generally—Not to pry, but what do you do about children?”</w:t>
      </w:r>
    </w:p>
    <w:p w14:paraId="0AE4598B"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“Oh, we have two at home in Tel Aviv,” Yael Zorach answered. “We time our returns so we’ve never been gone from them for more than a few days of their lives.” She sighed. “It is strange, of course, when to us months have passed.” Brightening: “Well, when they’re of age, they’re going to join the outfit too. Our regional recruiter has examined them already and decided they’ll be fine material.”</w:t>
      </w:r>
    </w:p>
    <w:p w14:paraId="754BE1C4"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If not, Everard thought, could you stand it, watching them grow old, suffer the horrors that will come, finally die, while you are still young of body? Such a prospect had made him shy away from marriage, more than once.</w:t>
      </w:r>
    </w:p>
    <w:p w14:paraId="7B2105D9"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“I think Agent Everard means children here in Tyre,” Chaim Zorach said. “Before traveling from Sidon—we took ship, like you, because we were going to become moderately conspicuous—we quietly bought a couple of infants from a slave dealer, took them along, and have been passing them off as ours. They’ll have lives as good as we can arrange.” Unspoken was the likelihood that servants had the actual raising of those two; their foster parents would not dare invest much love in them. “That keeps us from appearing somehow unnatural. If my wife’s womb has since closed, why, it’s a common misfortune. I do get twitted about not taking a second wife or at least a concubine, but on the whole, Phoenicians mind their own business pretty well.”</w:t>
      </w:r>
    </w:p>
    <w:p w14:paraId="3CEA5A88"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“You like them, then?” Everard inquired.</w:t>
      </w:r>
    </w:p>
    <w:p w14:paraId="059FE143"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“Oh, yes, by and large, we do. We have excellent friends among them. We’d better—as important a nexus as this is.”</w:t>
      </w:r>
    </w:p>
    <w:p w14:paraId="61917040"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 frowned and puffed hard on his pipe. The bowl had grown consolingly warm in his clasp, aglow like a tiny hearthfire. “You think that’s correct?”</w:t>
      </w:r>
    </w:p>
    <w:p w14:paraId="238C27D6"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 xml:space="preserve">The Zorachs were surprised. “Of course!” Yael said. “We </w:t>
      </w:r>
      <w:r w:rsidRPr="00FB6D0C">
        <w:rPr>
          <w:rStyle w:val="0Text"/>
          <w:rFonts w:ascii="Verdana" w:hAnsi="Verdana"/>
          <w:color w:val="000000"/>
          <w:sz w:val="20"/>
        </w:rPr>
        <w:t>know</w:t>
      </w:r>
      <w:r w:rsidRPr="00FB6D0C">
        <w:rPr>
          <w:rFonts w:ascii="Verdana" w:hAnsi="Verdana"/>
          <w:color w:val="000000"/>
          <w:sz w:val="20"/>
        </w:rPr>
        <w:t xml:space="preserve"> it is. Didn’t they explain to you?”</w:t>
      </w:r>
    </w:p>
    <w:p w14:paraId="52E0F563"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 xml:space="preserve">Everard chose his words with care. “Yes and no. After I’d been asked to look into this matter, and agreed, I got myself crammed full of information about the milieu. In a way, too full; it became hard to see the forest for the trees. However, my experience has been that I do best to avoid grand generalizations in advance of a mission. It could get hard to see the trees for the forest, so to speak. My idea was, once I’d been dropped off in Sicily </w:t>
      </w:r>
      <w:r w:rsidRPr="00FB6D0C">
        <w:rPr>
          <w:rFonts w:ascii="Verdana" w:hAnsi="Verdana"/>
          <w:color w:val="000000"/>
          <w:sz w:val="20"/>
        </w:rPr>
        <w:lastRenderedPageBreak/>
        <w:t>and taken ship for Tyre, I’d have leisure to digest the information and form my own ideas. But that didn’t quite work out, because the captain and crew were infernally curious about me; my mental energy went into answering their questions, which were often sharp, without letting any cat out of the bag.” He paused. “To be sure, the role of Phoenicia in general, and Tyre in particular, in Jewish history—that’s obvious.”</w:t>
      </w:r>
    </w:p>
    <w:p w14:paraId="1B32BD18" w14:textId="48F8A858"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On the kingdom that David had cobbled together out of Israel, Judah, and Jerusalem, this city soon became the main civilizing influence, its principal trading partner and window on the outside world. Now Solomon continued his father’s friendship with Hiram. The Tyrians were supplying most of the materials and nearly all the skilled hands for the building of the Temple, as well as structures less famous. They would embark on joint exploratory and commercial ventures with the Hebrews. They would advance an immensity of goods to Solomon, a debt which he could only pay off by ceding them a score of his villages</w:t>
      </w:r>
      <w:r w:rsidR="00FB7951">
        <w:rPr>
          <w:rFonts w:ascii="Verdana" w:hAnsi="Verdana"/>
          <w:color w:val="000000"/>
          <w:sz w:val="20"/>
        </w:rPr>
        <w:t> . . .</w:t>
      </w:r>
      <w:r w:rsidRPr="00FB6D0C">
        <w:rPr>
          <w:rFonts w:ascii="Verdana" w:hAnsi="Verdana"/>
          <w:color w:val="000000"/>
          <w:sz w:val="20"/>
        </w:rPr>
        <w:t xml:space="preserve"> with whatever subtle long-range consequences that had.</w:t>
      </w:r>
    </w:p>
    <w:p w14:paraId="048D0B4D"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subtleties went deeper, though. Phoenician customs, thoughts, beliefs permeated the neighboring realm, for good or ill; Solomon himself made sacrifices to gods of theirs. Yahweh would not really be the sole Lord of the Jews until the Babylonian Captivity forced them to it, as a means of preserving an identity that ten of their tribes had already lost. Before then, King Ahab of Israel would have taken the Tyrian princess Jezebel as his queen. Their evil memory was undeserved; the policy of foreign alliance and domestic religious tolerance which they strove to carry out might well have saved the country from its eventual destruction. Unfortunately, they collided with fanatical Elijah—“the mad mullah from the mountains of Gilead,” Trevor-Roper would call him. And yet, had not Phoenician paganism spurred them to fury, would the prophets have wrought that faith which was to endure for thousands of years and remake the world?</w:t>
      </w:r>
    </w:p>
    <w:p w14:paraId="31F74AB0"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“Oh, yes,” Chaim said. “The Holy Land’s aswarm with visitors. Jerusalem Base is chronically swamped, trying to regulate the traffic. We get a lot fewer here, mostly scientists from different eras, traders in artwork and the like, the occasional rich tourist. Nevertheless, sir, I maintain that this place, Tyre, is the real nexus of the era.” Harshly: “And our opponents seem to have reached the same conclusion, right?”</w:t>
      </w:r>
    </w:p>
    <w:p w14:paraId="76F900E0"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starkness took hold of Everard. Precisely because the fame of Jerusalem, in future eyes, overshadowed that of Tyre, this station was still worse undermanned than most; therefore it was terribly vulnerable; and if indeed it was a root of the morrow, and that root was cut away—</w:t>
      </w:r>
    </w:p>
    <w:p w14:paraId="49A38164"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facts passed before him as vividly as if he had never known them before.</w:t>
      </w:r>
    </w:p>
    <w:p w14:paraId="20A7C873"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When humans built their first time machine, long after Everard’s home century, the Danellian supermen had arrived from farther yet, to organize the police force of the temporal lanes. It would gather knowledge, furnish guidance, aid the distressed, curb the wrongdoer; but these benevolences were incidental to its real function, which was to preserve the Danellians. A man has not lost free will merely because he has gone into the past. He can affect the course of events as much as ever. True, they have their momentum, and it is enormous. Minor fluctuations soon even out. For instance, whether a certain ordinary individual has lived long or died young, flourished or not, will make no noticeable difference several generations later. Unless that individual was, say, Shalmaneser or Genghis Khan or Oliver Cromwell or V. I. Lenin; Gautama Buddha or Kung Fu-Tze or Paul of Tarsus or Muhammad ibn Abdallah; Aristotle or Galileo or Newton or Einstein—Change anything like that, traveler from tomorrow, and you will still be where you are, but the people who brought you forth do not exist, they never did, it is an entirely other Earth up ahead, and you and your memories bespeak the uncausality, the ultimate chaos, which lairs beneath the cosmos.</w:t>
      </w:r>
    </w:p>
    <w:p w14:paraId="5FC1A590"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Before now, along his own world line, Everard had had to stop the reckless and the ignorant before they worked that kind of havoc. They weren’t too common; after all, the societies which possessed time travel screened their emissaries pretty carefully as a rule. However, in the course of a million years or more, mistakes were bound to happen.</w:t>
      </w:r>
    </w:p>
    <w:p w14:paraId="22F97196"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So were crimes.</w:t>
      </w:r>
    </w:p>
    <w:p w14:paraId="56874D06"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 spoke slowly: “Before going into detail about that gang and its operation—”</w:t>
      </w:r>
    </w:p>
    <w:p w14:paraId="1FA2CE9A"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“What pitiful few details we have,” Chaim Zorach muttered.</w:t>
      </w:r>
    </w:p>
    <w:p w14:paraId="43DCA13E"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“—I’d like some idea of what their reasoning was. Why did they pick Tyre for the victim? Aside from its relationship to the Jews, that is.”</w:t>
      </w:r>
    </w:p>
    <w:p w14:paraId="0222A351"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lastRenderedPageBreak/>
        <w:t>“Well,” Zorach began, “for openers, consider political events futureward of today. Hiram’s become the most powerful king in Canaan, and that strength will outlive him. Tyre will stand off the Assyrians when they come, with everything that that implies. It’ll push seaborne trade as far as Britain. It’ll found colonies, the main one being Carthage.” (Everard’s mouth tightened. He had cause to know, far too well, how much Carthage mattered in history.) “It’ll submit to the Persians, but fairly willingly, and among other things provide most of their fleet when they attack Greece. That effort will fail, of course, but imagine how the world might have gone if the Greeks had not faced that particular challenge. Eventually Tyre will fall to Alexander the Great, but only after a siege of months—a delay in his progress that also has incalculable consequences.</w:t>
      </w:r>
    </w:p>
    <w:p w14:paraId="05DFFB19"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“Meanwhile, more basically, as the leading Phoenician state, it will be in the forefront of spreading Phoenician ideas abroad. Yes, to the Greeks themselves. There are religious concepts—Aphrodite, Adonis, Herakles, and other figures originate as Phoenician divinities. There’s the alphabet, a Phoenician invention. There’s the knowledge of Europe, Africa, Asia that Phoenician navigators will bring back. There’s the progress in shipbuilding and seamanship.”</w:t>
      </w:r>
    </w:p>
    <w:p w14:paraId="7CB0A90D"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Enthusiasm kindled in his tone: “Above everything else, I’d say, there’s the origin of democracy, of the worth and rights of the individual. Not that the Phoenicians have any such theories; philosophy, like art, never will be a strong point of theirs. Just the same, the merchant adventurer—explorer or entrepreneur—he’s their ideal, a man out on his own, deciding for himself. Here at home, Hiram’s no traditional Egyptian or Oriental god-king. He inherited his job, true, but essentially he presides over the suffetes—the magnates, who must approve every important thing he does. Tyre is actually quite a bit like the medieval Venetian republic in its heyday.</w:t>
      </w:r>
    </w:p>
    <w:p w14:paraId="205246AF"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“We don’t have the scientific personnel to trace the process out step by step, no. But I’m convinced that the Greeks developed their democratic institutions under strong Phoenician influence, mainly Tyrian—and where will your country or mine get those ideas from, if not the Greeks?”</w:t>
      </w:r>
    </w:p>
    <w:p w14:paraId="0F6E7295"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Zorach’s fist smote the arm of his chair. His other hand brought the whisky to his lips for a long and fiery gulp. “That’s what those devils have learned!” he exclaimed. “They’re holding Tyre up for ransom because that’s how to put the future of the whole human race at gunpoint!”</w:t>
      </w:r>
    </w:p>
    <w:p w14:paraId="1B2E6ACA"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Having broken out a holocube, he showed Everard what would happen, a year hence.</w:t>
      </w:r>
    </w:p>
    <w:p w14:paraId="5EC384BF"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He had taken pictures with a sort of minicamera, actually a molecular recorder from the twenty-second century, disguised as a gem on a ring. (“Had” was the ludicrous single way to express in English how he doubled back and forth in time. The Temporal grammar included appropriate tenses.) Granted, he was not a priest or acolyte, but as a layman who made generous donations so that the goddess would favor his ventures, he had access.</w:t>
      </w:r>
    </w:p>
    <w:p w14:paraId="0DC88A87"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explosion took place (would take place) along this very street, in the little temple of Tanith. Occurring at night, it didn’t hurt anybody, but it wrecked the inner sanctum. Rotating the view, Everard studied cracked and blackened walls, shattered altar and idol, strewn relics and treasures, twisted scraps of metal. Horror-numbed hierophants sought to placate the divine wrath with prayers and offerings, on the site and everywhere else in town that was sacred.</w:t>
      </w:r>
    </w:p>
    <w:p w14:paraId="6177092D"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Patrolman selected a volume of space within the scene and magnified. The bomb had fragmented its carrier, but there was no mistaking the pieces. A standard two-seat hopper, such as plied the time lanes in untold thousands, had materialized, and instantly erupted.</w:t>
      </w:r>
    </w:p>
    <w:p w14:paraId="2EA7DCAA"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“I collected some dust and char when nobody was looking, and sent it uptime for analysis,” Zorach said. “The lab reported the explosive had been chemical—fulgurite-B, the name is.”</w:t>
      </w:r>
    </w:p>
    <w:p w14:paraId="78C92D03" w14:textId="08E1BC60"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 nodded. “I know that stuff. In common use for a rather long period, starting a while after the origin span of us three. Therefore easy to obtain in quantity, untraceably—a hell of a lot easier than nuke isotopes. Wouldn’t need a large amount to do this much damage, either</w:t>
      </w:r>
      <w:r w:rsidR="00FB7951">
        <w:rPr>
          <w:rFonts w:ascii="Verdana" w:hAnsi="Verdana"/>
          <w:color w:val="000000"/>
          <w:sz w:val="20"/>
        </w:rPr>
        <w:t> . . .</w:t>
      </w:r>
      <w:r w:rsidRPr="00FB6D0C">
        <w:rPr>
          <w:rFonts w:ascii="Verdana" w:hAnsi="Verdana"/>
          <w:color w:val="000000"/>
          <w:sz w:val="20"/>
        </w:rPr>
        <w:t xml:space="preserve"> I suppose you’ve had no luck intercepting the machine?”</w:t>
      </w:r>
    </w:p>
    <w:p w14:paraId="58D0C253"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lastRenderedPageBreak/>
        <w:t>Zorach shook his head. “No. Or rather, the Patrol officers haven’t. They went downtime of the event, planted instruments of every kind that could be concealed, but—everything happens too fast.”</w:t>
      </w:r>
    </w:p>
    <w:p w14:paraId="5BBBDC44"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 rubbed his chin. The stubble felt almost silky; a bronze razor and a lack of soap didn’t make for a close shave. He thought vaguely that he would have welcomed some scratchiness, or anything else familiar.</w:t>
      </w:r>
    </w:p>
    <w:p w14:paraId="50FE0F0B"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What had happened was plain enough. The vehicle had been unmanned, autopiloted, sent from some unknown point of space-time. Start-off had activated the detonator, so that the bomb arrived exploding. Though Patrol agents could pinpoint the instant, they could do nothing to head off the occurrence.</w:t>
      </w:r>
    </w:p>
    <w:p w14:paraId="3D93F9E1"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 xml:space="preserve">Could a technology advanced beyond theirs do so—Danellian, even? Everard imagined a device planted in advance of the moment, generating a force field which contained the violence when it smote. Well, this had not happened, therefore it might be a physical impossibility. Likelier, though, the Danellians stayed their hand because the harm </w:t>
      </w:r>
      <w:r w:rsidRPr="00FB6D0C">
        <w:rPr>
          <w:rStyle w:val="0Text"/>
          <w:rFonts w:ascii="Verdana" w:hAnsi="Verdana"/>
          <w:color w:val="000000"/>
          <w:sz w:val="20"/>
        </w:rPr>
        <w:t>had</w:t>
      </w:r>
      <w:r w:rsidRPr="00FB6D0C">
        <w:rPr>
          <w:rFonts w:ascii="Verdana" w:hAnsi="Verdana"/>
          <w:color w:val="000000"/>
          <w:sz w:val="20"/>
        </w:rPr>
        <w:t xml:space="preserve"> been done—the saboteurs could try again—all by itself, such a cat-and-mouse game might warp the continuum beyond healing. He shivered and asked roughly: “What explanation will the Tynans themselves come up with?”</w:t>
      </w:r>
    </w:p>
    <w:p w14:paraId="70E60141"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 xml:space="preserve">“Nothing dogmatic,” Yael Zorach replied. “They don’t have our kind of </w:t>
      </w:r>
      <w:r w:rsidRPr="00FB6D0C">
        <w:rPr>
          <w:rStyle w:val="0Text"/>
          <w:rFonts w:ascii="Verdana" w:hAnsi="Verdana"/>
          <w:color w:val="000000"/>
          <w:sz w:val="20"/>
        </w:rPr>
        <w:t>Weltanschauung,</w:t>
      </w:r>
      <w:r w:rsidRPr="00FB6D0C">
        <w:rPr>
          <w:rFonts w:ascii="Verdana" w:hAnsi="Verdana"/>
          <w:color w:val="000000"/>
          <w:sz w:val="20"/>
        </w:rPr>
        <w:t xml:space="preserve"> remember. To them, the world isn’t entirely governed by laws of nature; it’s capricious, changeable, magical.”</w:t>
      </w:r>
    </w:p>
    <w:p w14:paraId="42CB169F"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And they’re fundamentally right, aren’t they? The chill struck deeper into Everard.</w:t>
      </w:r>
    </w:p>
    <w:p w14:paraId="042F9CEB"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“When nothing else of the kind occurs, excitement will die down,” she went on. “The chronicles that record the incident will be lost; besides, Phoenicians aren’t especially given to writing chronicles. They’ll think that somebody did something wrong that provoked a thunderbolt from heaven. Not necessarily any human; it could have been a quarrel among the gods. Therefore nobody will become a scapegoat. After a generation or two, the incident will be forgotten, except perhaps as a bit of folklore.”</w:t>
      </w:r>
    </w:p>
    <w:p w14:paraId="31A39DF7"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Chaim Zorach fairly snarled: “That’s if the extortionists don’t do more and worse.”</w:t>
      </w:r>
    </w:p>
    <w:p w14:paraId="6CEFE837"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“Yeah, let’s see their ransom note,” Everard requested.</w:t>
      </w:r>
    </w:p>
    <w:p w14:paraId="4AAC7DDE"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“I have a copy only. The original went uptime for study.”</w:t>
      </w:r>
    </w:p>
    <w:p w14:paraId="5665791A"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“Oh, sure, I know. I’ve read the lab report. Sepia ink on a papyrus scroll, no clue there. Found at your door, probably dropped from another unmanned hopper that just flitted through.”</w:t>
      </w:r>
    </w:p>
    <w:p w14:paraId="0DE3B0EA"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“Certainly dropped in that way,” Zorach reminded him. “The agents who came in set up instruments for that night, and detected the machine. It was present for about a millisecond. They might have tried to capture it, but what would have been the use? It was bound to be devoid of clues. And in any case, the effort would have entailed making a racket that could have brought the neighbors out to see what was going on.”</w:t>
      </w:r>
    </w:p>
    <w:p w14:paraId="7306CC02"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He fetched the document for Everard to examine. The Patrolman had pored over a transcript as part of his briefing, but hoped that sight of the actual hand would suggest something, anything to him.</w:t>
      </w:r>
    </w:p>
    <w:p w14:paraId="66CD621C"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words had been formed with a contemporary reed pen, rather skillfully used. (This implied that the writer was well versed in the milieu, but that was obvious already.) They were printed, not cursive, though certain flamboyant flourishes appeared. The language was Temporal.</w:t>
      </w:r>
    </w:p>
    <w:p w14:paraId="7039AFE6" w14:textId="5CD9786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“To the Time Patrol from the Committee for Aggrandizement, greeting.” At least there was none of the cant about being a people’s army of national liberation, such as nauseated Everard in the later part of his home century. These fellows were frank bandits. Unless, of course, they pretended to be, in order to cover their tracks the more thoroughly</w:t>
      </w:r>
      <w:r w:rsidR="00FB7951">
        <w:rPr>
          <w:rFonts w:ascii="Verdana" w:hAnsi="Verdana"/>
          <w:color w:val="000000"/>
          <w:sz w:val="20"/>
        </w:rPr>
        <w:t> . . .</w:t>
      </w:r>
    </w:p>
    <w:p w14:paraId="701E01B0"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“Having witnessed the consequences when one small bomb was delivered to a carefully chosen location in Tyre, you are invited to contemplate the results of a barrage throughout the city.”</w:t>
      </w:r>
    </w:p>
    <w:p w14:paraId="4A33B5F2"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 xml:space="preserve">Once more, heavily, Everard nodded. His opponents were shrewd. A threat to kill or kidnap individuals—say, King Hiram himself—would have been nugatory, if not empty. The Patrol would mount guard on any such person. If somehow an attack succeeded, the Patrol would go back in time and arrange for the victim to be elsewhere at the moment of the assault; it would make the event “unhappen.” Granted, that involved risks which the outfit hated to take, and at best would require a lot of work to make sure that the </w:t>
      </w:r>
      <w:r w:rsidRPr="00FB6D0C">
        <w:rPr>
          <w:rFonts w:ascii="Verdana" w:hAnsi="Verdana"/>
          <w:color w:val="000000"/>
          <w:sz w:val="20"/>
        </w:rPr>
        <w:lastRenderedPageBreak/>
        <w:t>future did not get altered by the rescue operation itself. Nevertheless, the Patrol could and would act.</w:t>
      </w:r>
    </w:p>
    <w:p w14:paraId="3CD7EC3E" w14:textId="25509E38"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But how did you move a whole islandful of buildings to safety? You could, perhaps, evacuate the population. The town would remain. It wasn’t physically large, after all, no matter how large it loomed in history—about twenty-five thousand people crowded into about 140 acres. A few tons of high explosive would leave it in ruins. The devastation needn’t even be total. After such a terrifying manifestation of supernatural fury, no one would come back here. Tyre would crumble away, a ghost town, while all the centuries and millennia, all the human beings and their lives and civilizations, which it had helped bring into existence</w:t>
      </w:r>
      <w:r w:rsidR="00FB7951">
        <w:rPr>
          <w:rFonts w:ascii="Verdana" w:hAnsi="Verdana"/>
          <w:color w:val="000000"/>
          <w:sz w:val="20"/>
        </w:rPr>
        <w:t> . . .</w:t>
      </w:r>
      <w:r w:rsidRPr="00FB6D0C">
        <w:rPr>
          <w:rFonts w:ascii="Verdana" w:hAnsi="Verdana"/>
          <w:color w:val="000000"/>
          <w:sz w:val="20"/>
        </w:rPr>
        <w:t xml:space="preserve"> those would be less than ghosts.</w:t>
      </w:r>
    </w:p>
    <w:p w14:paraId="428ECC82"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 shivered anew. Don’t tell me there is no such thing as absolute evil, he thought. These creatures—He forced himself to read on:</w:t>
      </w:r>
    </w:p>
    <w:p w14:paraId="7B4863BA"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price of our forbearance is quite reasonable, merely a little information. We desire the data necessary for the construction of a Trazon matter transmuter—”</w:t>
      </w:r>
    </w:p>
    <w:p w14:paraId="2326C1DF" w14:textId="4648B1ED"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When that device was being developed, during the third Technological Renaissance, the Patrol had covertly manifested itself to the creators, though they lived downtime of its own founding. Forever afterward, its use—the very knowledge of its existence, let alone the manner of its making—had been severely restricted. True, the ability to convert any material object, be it just a heap of dirt, into any other, be it a jewel or a machine or a living body, could have spelled unlimited wealth for the entire species. The trouble was, you could as easily produce unlimited amounts of weapons, or poisons, or radioactive atoms</w:t>
      </w:r>
      <w:r w:rsidR="00FB7951">
        <w:rPr>
          <w:rFonts w:ascii="Verdana" w:hAnsi="Verdana"/>
          <w:color w:val="000000"/>
          <w:sz w:val="20"/>
        </w:rPr>
        <w:t> . . .</w:t>
      </w:r>
    </w:p>
    <w:p w14:paraId="20E83FB0" w14:textId="6E8EBFAB"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“—You will broadcast the data in digital form from Palo Alto, California, United States of America, throughout the 24 hours of Friday, 13 June, 1980. The waveband to employ</w:t>
      </w:r>
      <w:r w:rsidR="00FB7951">
        <w:rPr>
          <w:rFonts w:ascii="Verdana" w:hAnsi="Verdana"/>
          <w:color w:val="000000"/>
          <w:sz w:val="20"/>
        </w:rPr>
        <w:t> . . .</w:t>
      </w:r>
      <w:r w:rsidRPr="00FB6D0C">
        <w:rPr>
          <w:rFonts w:ascii="Verdana" w:hAnsi="Verdana"/>
          <w:color w:val="000000"/>
          <w:sz w:val="20"/>
        </w:rPr>
        <w:t xml:space="preserve"> the digital code</w:t>
      </w:r>
      <w:r w:rsidR="00FB7951">
        <w:rPr>
          <w:rFonts w:ascii="Verdana" w:hAnsi="Verdana"/>
          <w:color w:val="000000"/>
          <w:sz w:val="20"/>
        </w:rPr>
        <w:t> . . .</w:t>
      </w:r>
      <w:r w:rsidRPr="00FB6D0C">
        <w:rPr>
          <w:rFonts w:ascii="Verdana" w:hAnsi="Verdana"/>
          <w:color w:val="000000"/>
          <w:sz w:val="20"/>
        </w:rPr>
        <w:t xml:space="preserve"> Your receipt will be the continued reality of your time line.—”</w:t>
      </w:r>
    </w:p>
    <w:p w14:paraId="08DFF4D8"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That was smart, too. The message wasn’t one that would be picked up accidentally by some native, yet electronic activity in the Silicon Valley area was so great as to rule out any possibility of tracking down a receiver.</w:t>
      </w:r>
    </w:p>
    <w:p w14:paraId="12C0B4E6"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“—We will not use the device upon the planet Earth. Therefore the Time Patrol need not fear that it is compromising its Prime Directive by this helpfulness to us. On the contrary, you have no other way to preserve yourselves, do you?</w:t>
      </w:r>
    </w:p>
    <w:p w14:paraId="05E89866"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“Our compliments, and our expectations.”</w:t>
      </w:r>
    </w:p>
    <w:p w14:paraId="472B476A"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No signature.</w:t>
      </w:r>
    </w:p>
    <w:p w14:paraId="625F767C"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 xml:space="preserve">“The broadcast won’t be made, will it?” Yael asked low. In the shadows of the room, her eyes glimmered enormous. </w:t>
      </w:r>
      <w:r w:rsidRPr="00FB6D0C">
        <w:rPr>
          <w:rStyle w:val="0Text"/>
          <w:rFonts w:ascii="Verdana" w:hAnsi="Verdana"/>
          <w:color w:val="000000"/>
          <w:sz w:val="20"/>
        </w:rPr>
        <w:t>She has children uptime,</w:t>
      </w:r>
      <w:r w:rsidRPr="00FB6D0C">
        <w:rPr>
          <w:rFonts w:ascii="Verdana" w:hAnsi="Verdana"/>
          <w:color w:val="000000"/>
          <w:sz w:val="20"/>
        </w:rPr>
        <w:t xml:space="preserve"> Everard remembered. </w:t>
      </w:r>
      <w:r w:rsidRPr="00FB6D0C">
        <w:rPr>
          <w:rStyle w:val="0Text"/>
          <w:rFonts w:ascii="Verdana" w:hAnsi="Verdana"/>
          <w:color w:val="000000"/>
          <w:sz w:val="20"/>
        </w:rPr>
        <w:t>They would vanish with their world.</w:t>
      </w:r>
    </w:p>
    <w:p w14:paraId="0351701B"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“No,” he said.</w:t>
      </w:r>
    </w:p>
    <w:p w14:paraId="6646755A"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“And yet our reality remains!” burst from Chaim. “You came here, out of it, starting uptime of 1980. So we must have caught the criminals.”</w:t>
      </w:r>
    </w:p>
    <w:p w14:paraId="3810EAB8"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Everard’s sigh seemed to leave a track of pain through his breast. “You know better than that,” he said tonelessly. “The quantum nature of the continuum—If Tyre explodes, why, here we’ll be, but our ancestors, your kids, everything we knew, they won’t. It’ll be a whole different history. Whether whatever is left of the Patrol can restore it—somehow head off the disaster—that’s problematical. I’d call it unlikely.”</w:t>
      </w:r>
    </w:p>
    <w:p w14:paraId="7C096A55"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“But what would the criminals have gained, then?” The question was raw, almost a screech.</w:t>
      </w:r>
    </w:p>
    <w:p w14:paraId="104148C0"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 shrugged. “A certain wild satisfaction, I guess. The temptation to play God slinks around in the best of us, doesn’t it? And the temptation to play Satan isn’t unrelated. Besides, they’d be careful to lurk downtime of the destruction; they’d stay existent. They’d have a good chance of making themselves overlords of a future where nothing but bits and pieces of the Patrol were left to oppose them. Or at a minimum, they’d have a lot of fun trying.”</w:t>
      </w:r>
    </w:p>
    <w:p w14:paraId="3390A99E"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Sometimes I myself have chafed at the restrictions on me. “Ah, Love! could thou and I with Fate conspire To grasp this sorry Scheme of Things entire—”</w:t>
      </w:r>
    </w:p>
    <w:p w14:paraId="4FC7F142"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“Besides,” he added, “conceivably the Danellians will countermand the decision and order us to release the secret. I could return home to find that feature of my world wasn’t the same any longer. A trivial variation as far as the twentieth century is concerned, affecting nothing noticeable.”</w:t>
      </w:r>
    </w:p>
    <w:p w14:paraId="447F492B"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lastRenderedPageBreak/>
        <w:t>“But later centuries?” the woman gasped.</w:t>
      </w:r>
    </w:p>
    <w:p w14:paraId="6226C871"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“Yeah. We’ve only the gang’s word that it’ll confine its attentions to planets in the far future and beyond the Solar System. I’ll bet whatever you like that that word is worthless. Given the capabilities of the transmuter, why shouldn’t they play fast and loose with Earth? It’ll always be the human globe, and I don’t see how the Patrol can stop them.”</w:t>
      </w:r>
    </w:p>
    <w:p w14:paraId="04E47E61"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“Who are they?” Chaim whispered. “Have you any idea?”</w:t>
      </w:r>
    </w:p>
    <w:p w14:paraId="4CD11539" w14:textId="6385B51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 drank whisky and smoke, as if warmth could seep through his tongue into his spirit. “Too early to say, on my personal world line</w:t>
      </w:r>
      <w:r w:rsidR="00FB7951">
        <w:rPr>
          <w:rFonts w:ascii="Verdana" w:hAnsi="Verdana"/>
          <w:color w:val="000000"/>
          <w:sz w:val="20"/>
        </w:rPr>
        <w:t> . . .</w:t>
      </w:r>
      <w:r w:rsidRPr="00FB6D0C">
        <w:rPr>
          <w:rFonts w:ascii="Verdana" w:hAnsi="Verdana"/>
          <w:color w:val="000000"/>
          <w:sz w:val="20"/>
        </w:rPr>
        <w:t xml:space="preserve"> or yours, hm? Plain to see, they’re from far uptime, though short of the Era of Oneness that precedes the Danellians. In the course of many millennia, information about the transmuter was bound to leak out—enough to give somebody a clear notion of the thing and of what he might do with it. Certainly he and his buddies are rootless desperados; they don’t give a damn that their action threatens to eliminate the society that begot them, and everybody living in it whom they ever knew. But I don’t think they are, say, Neldorians. This operation is too sophisticated. The enemy’s got to have spent a lot of lifespan, a lot of effort, getting to know the Phoenician milieu well and establishing that it is in fact a nexus.</w:t>
      </w:r>
    </w:p>
    <w:p w14:paraId="0C27F836"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organizing brain must be of genius level. But with a touch of childishness—did you notice that Friday-the-thirteenth date? Likewise, performing the sabotage practically next door to you. The MO—and my being recognized as a Patrolman—those do suggest—Merau Varagan?”</w:t>
      </w:r>
    </w:p>
    <w:p w14:paraId="7469F48C"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“Who?”</w:t>
      </w:r>
    </w:p>
    <w:p w14:paraId="1FD7A343"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 xml:space="preserve">Everard didn’t reply. He went on mumbling, mostly to himself: “Could be, could be. Not that that’s much help. The gang did its homework, downtime of today, surely—yes, they’d want an informational baseline covering quite a few years. And this post is undermanned. The whole goddamn Patrol is.” </w:t>
      </w:r>
      <w:r w:rsidRPr="00FB6D0C">
        <w:rPr>
          <w:rStyle w:val="0Text"/>
          <w:rFonts w:ascii="Verdana" w:hAnsi="Verdana"/>
          <w:color w:val="000000"/>
          <w:sz w:val="20"/>
        </w:rPr>
        <w:t>Regardless of agents’ longevity. Sooner or later, something or other will get each and every one of us. And we don’t go back to cancel the deaths of our comrades, nor to see them again while they lived, because that could start an eddy in time, which might grow into a maelstrom; or if not, it would at least rack us too cruelly.</w:t>
      </w:r>
      <w:r w:rsidRPr="00FB6D0C">
        <w:rPr>
          <w:rFonts w:ascii="Verdana" w:hAnsi="Verdana"/>
          <w:color w:val="000000"/>
          <w:sz w:val="20"/>
        </w:rPr>
        <w:t xml:space="preserve"> “We can detect time vehicles arriving and departing, if we know where and when to aim our instruments. That may be how the gang discovered this is Patrol HQ, if they didn’t learn it routinely in the guise of honest visitors. Or they could have entered this era elsewhere and come by ordinary transportation, looking like any of countless legitimate contemporary people, the same way I tried to.</w:t>
      </w:r>
    </w:p>
    <w:p w14:paraId="2E9EF352"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“We can’t ransack every bit of local space-time. We haven’t the manpower, nor dare we risk the disruption that so much activity of ours could cause. No, Chaim, Yael, we’ve got to find ourselves some clues, to narrow down our search. But how? Where do I start?”</w:t>
      </w:r>
    </w:p>
    <w:p w14:paraId="22E94A30"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His disguise being penetrated, Everard accepted the Zorachs’ offer of a guest room. He’d be more comfortable here than in an inn, and handier to whatever gadgets he might need. However, he’d also be cut off from the real life of the city.</w:t>
      </w:r>
    </w:p>
    <w:p w14:paraId="6ACFCC28"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“I’ll arrange an interview with the king for you,” his host promised. “No difficulty; he’s a brilliant man, bound to be interested in an exotic like you.” He chuckled. “Therefore it will be very natural for Zakarbaal the Sidonian, who needs to cultivate the friendship of the Tyrians, to inform him of a chance meeting with you.”</w:t>
      </w:r>
    </w:p>
    <w:p w14:paraId="40D807A1"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“That’s fine,” Everard replied, “and I’ll enjoy paying the call. Maybe he can even be some help to us. Meanwhile, uh, we’ve got several hours of daylight left. I think I’ll stroll around town, start getting the feel of it, pick up a scent if I’m lucky.”</w:t>
      </w:r>
    </w:p>
    <w:p w14:paraId="3AA970F3"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Zorach scowled. “You might be what’s picked up. The killer is skulking yet, I’m sure.”</w:t>
      </w:r>
    </w:p>
    <w:p w14:paraId="115EDC5E"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 shrugged. “A chance I take; and could be him that comes to grief. Lend me a gun, please. Sonic.”</w:t>
      </w:r>
    </w:p>
    <w:p w14:paraId="7F38BD90"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He set the weapon to stun, not slay. A live prisoner was at the top of his birthday list. Since the enemy would be aware of that, he didn’t really expect another attempt on him—today, at any rate.</w:t>
      </w:r>
    </w:p>
    <w:p w14:paraId="3ECD3F17"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“Take a blaster, too,” Zorach urged. “I wouldn’t put it past them to come after you from the air. Bring a hopper to an instant where you are, hover on antigravity, and pot-shoot, hm? They don’t have our motivation to stay inconspicuous.”</w:t>
      </w:r>
    </w:p>
    <w:p w14:paraId="62FA1FE8"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lastRenderedPageBreak/>
        <w:t>Everard holstered the energy gun opposite the other. Any Phoenician who noticed would take them for charms or something of the kind, and besides, he’d let a cloak fall over them. “I scarcely think I’d be worth that much effort and risk,” he said.</w:t>
      </w:r>
    </w:p>
    <w:p w14:paraId="30A6FD38"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“You were worth trying for earlier, weren’t you? How did that guy know you for an agent, anyway?”</w:t>
      </w:r>
    </w:p>
    <w:p w14:paraId="114D2371"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“He may have had a description. Merau Varagan would realize that just a few Unattached operatives, me among them, were likely choices for this assignment. Which inclines me more and more to think he is behind the plot. If I’m right, we’ve got a mean and slippery opponent.”</w:t>
      </w:r>
    </w:p>
    <w:p w14:paraId="57554E36"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“Stay in public view,” Yael Zorach pleaded. “Be sure to get back before dark. Violent crime is rare here, but there are no lights, the streets grow nearly deserted, you’d become easy prey.”</w:t>
      </w:r>
    </w:p>
    <w:p w14:paraId="7EA6553D"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 imagined himself hunting his hunter through the night, but decided not to attempt provoking such a situation unless he became desperate. “Okay, I’ll return for dinner. I’m interested in what Tyrian food is like—ashore, not ship rations.”</w:t>
      </w:r>
    </w:p>
    <w:p w14:paraId="4E210D61"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She mustered a smile. “Not awfully good, I’m afraid. The natives aren’t sensualists. However, I’ve taught our cook several uptime recipes. Do you like gefilte fish for an appetizer?”</w:t>
      </w:r>
    </w:p>
    <w:p w14:paraId="650B24C4"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Shadows had lengthened and air cooled somewhat when Everard stepped forth. Traffic bustled along the street crossing Chandlers, though no more than earlier. Situated on the water, Tyre and Usu were generally free of the extreme midday heat that dictated a siesta in many countries, and no true Phoenician would waste hours asleep in which he might turn a profit.</w:t>
      </w:r>
    </w:p>
    <w:p w14:paraId="778E6DEF"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“Master!” warbled a joyful voice.</w:t>
      </w:r>
    </w:p>
    <w:p w14:paraId="2E1C57E5"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Style w:val="0Text"/>
          <w:rFonts w:ascii="Verdana" w:hAnsi="Verdana"/>
          <w:color w:val="000000"/>
          <w:sz w:val="20"/>
        </w:rPr>
        <w:t>Why, it’s my little wharf rat.</w:t>
      </w:r>
      <w:r w:rsidRPr="00FB6D0C">
        <w:rPr>
          <w:rFonts w:ascii="Verdana" w:hAnsi="Verdana"/>
          <w:color w:val="000000"/>
          <w:sz w:val="20"/>
        </w:rPr>
        <w:t xml:space="preserve"> “Hail, uh, Pummairam,” Everard said. The boy bounced up from his squat. “What are you waiting for?”</w:t>
      </w:r>
    </w:p>
    <w:p w14:paraId="1064BF97"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slight brown form bowed low, albeit eyes and lips held as much merriment as reverence. “What but the fervently prayed-for hope that I might again be of service to his luminosity?”</w:t>
      </w:r>
    </w:p>
    <w:p w14:paraId="0416BDB4"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 stopped and scratched his head. The kid had been almighty quick, had possibly saved his bacon, but—“Well, I’m sorry, but I’ve no further need of help.”</w:t>
      </w:r>
    </w:p>
    <w:p w14:paraId="77785E8E" w14:textId="444821C8"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“Oh, sir, you jest. See how I laugh, delighted by your wit! A guide, an introducer, a warder off of rogues and</w:t>
      </w:r>
      <w:r w:rsidR="00FB7951">
        <w:rPr>
          <w:rFonts w:ascii="Verdana" w:hAnsi="Verdana"/>
          <w:color w:val="000000"/>
          <w:sz w:val="20"/>
        </w:rPr>
        <w:t> . . .</w:t>
      </w:r>
      <w:r w:rsidRPr="00FB6D0C">
        <w:rPr>
          <w:rFonts w:ascii="Verdana" w:hAnsi="Verdana"/>
          <w:color w:val="000000"/>
          <w:sz w:val="20"/>
        </w:rPr>
        <w:t xml:space="preserve"> certain worse persons—surely a lord of your magnanimity will not deny a poor sprig the glory of his presence, the benefit of his wisdom, the never-to-be-forgotten memory in after years of having trotted at his august heels.”</w:t>
      </w:r>
    </w:p>
    <w:p w14:paraId="5FD06851"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While the words were sycophantic, that was conventional in this society, the tone was anything but. Pummairam was having fun, Everard saw. Doubtless he was curious, too, as well as eager to earn more. He fairly quivered where he stood looking straight up at the huge man.</w:t>
      </w:r>
    </w:p>
    <w:p w14:paraId="593ED9A5"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 made his decision. “You win, you rogue,” he said, and grinned when Pummairam whooped and danced. It wasn’t a bad idea to have such an attendant, anyway. Wasn’t his purpose to get to know the city, rather than merely its sights? “Now tell me what it is you are thinking you can do for me.”</w:t>
      </w:r>
    </w:p>
    <w:p w14:paraId="5B307032"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boy poised, cocked his head, laid finger to chin. “That depends upon what my master’s desire may be. If business, what kind and with whom? If pleasure, likewise. My lord has but to speak.”</w:t>
      </w:r>
    </w:p>
    <w:p w14:paraId="6C4D2586" w14:textId="4E3E2AD0"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“Hm-m</w:t>
      </w:r>
      <w:r w:rsidR="00FB7951">
        <w:rPr>
          <w:rFonts w:ascii="Verdana" w:hAnsi="Verdana"/>
          <w:color w:val="000000"/>
          <w:sz w:val="20"/>
        </w:rPr>
        <w:t> . . .</w:t>
      </w:r>
      <w:r w:rsidRPr="00FB6D0C">
        <w:rPr>
          <w:rFonts w:ascii="Verdana" w:hAnsi="Verdana"/>
          <w:color w:val="000000"/>
          <w:sz w:val="20"/>
        </w:rPr>
        <w:t>” Well, why not level with him, to the extent that is allowable? If he proves unsatisfactory, I can always fire him, though I expect he’d cling like a tick. “Then hear me, Pum. I do have weighty matters to handle in Tyre. Yes, they may well concern the suffetes and the king’s self. You saw how a magician tried to stop me. Aye, you aided me against him. That may happen anew, and I not so lucky next time. It’s barred I am from saying more about that. Yet I think you’ll understand my need to learn a great deal, to meet people of many kinds. What would you suggest? A tavern, maybe, and I buying drinks for the house?”</w:t>
      </w:r>
    </w:p>
    <w:p w14:paraId="66A56D14"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Pum’s quicksilver mood froze to seriousness. He frowned and stared into space for a few heartbeats, before he snapped his fingers and cackled. “Ah, indeed! Well, excellent master, I can recommend no better beginning than a visit to the High Temple of Asherat.”</w:t>
      </w:r>
    </w:p>
    <w:p w14:paraId="73568B94" w14:textId="21E8ADAA"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lastRenderedPageBreak/>
        <w:t>“Hey?” Startled, Everard flipped through the information planted in his brain. Asherat, whom the Bible would call Astarte, was the consort of Melqart, the patron god of Tyre—Baal-Melek-Qart-Sor</w:t>
      </w:r>
      <w:r w:rsidR="00FB7951">
        <w:rPr>
          <w:rFonts w:ascii="Verdana" w:hAnsi="Verdana"/>
          <w:color w:val="000000"/>
          <w:sz w:val="20"/>
        </w:rPr>
        <w:t> . . .</w:t>
      </w:r>
      <w:r w:rsidRPr="00FB6D0C">
        <w:rPr>
          <w:rFonts w:ascii="Verdana" w:hAnsi="Verdana"/>
          <w:color w:val="000000"/>
          <w:sz w:val="20"/>
        </w:rPr>
        <w:t xml:space="preserve"> She was a mighty figure in her own right, goddess of fruitfulness in man, beast, and land, a female warrior who had once dared hell itself to recall her lover from the dead, a sea queen of whom Tanith might be simply an avatar</w:t>
      </w:r>
      <w:r w:rsidR="00FB7951">
        <w:rPr>
          <w:rFonts w:ascii="Verdana" w:hAnsi="Verdana"/>
          <w:color w:val="000000"/>
          <w:sz w:val="20"/>
        </w:rPr>
        <w:t> . . .</w:t>
      </w:r>
      <w:r w:rsidRPr="00FB6D0C">
        <w:rPr>
          <w:rFonts w:ascii="Verdana" w:hAnsi="Verdana"/>
          <w:color w:val="000000"/>
          <w:sz w:val="20"/>
        </w:rPr>
        <w:t xml:space="preserve"> yes, she was Ishtar in Babylon, and she would enter the Grecian world as Aphrodite</w:t>
      </w:r>
      <w:r w:rsidR="00FB7951">
        <w:rPr>
          <w:rFonts w:ascii="Verdana" w:hAnsi="Verdana"/>
          <w:color w:val="000000"/>
          <w:sz w:val="20"/>
        </w:rPr>
        <w:t> . . .</w:t>
      </w:r>
    </w:p>
    <w:p w14:paraId="5A359B82"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 xml:space="preserve">“Why, the vast learning of my lord surely includes the fact that it would be foolish for a visitor, most especially a visitor as important as he, </w:t>
      </w:r>
      <w:r w:rsidRPr="00FB6D0C">
        <w:rPr>
          <w:rStyle w:val="0Text"/>
          <w:rFonts w:ascii="Verdana" w:hAnsi="Verdana"/>
          <w:color w:val="000000"/>
          <w:sz w:val="20"/>
        </w:rPr>
        <w:t>not</w:t>
      </w:r>
      <w:r w:rsidRPr="00FB6D0C">
        <w:rPr>
          <w:rFonts w:ascii="Verdana" w:hAnsi="Verdana"/>
          <w:color w:val="000000"/>
          <w:sz w:val="20"/>
        </w:rPr>
        <w:t xml:space="preserve"> to pay homage to her, that she may smile upon his enterprise. Truly, if the priests heard of such an omission, they would set themselves against you. That has, indeed, caused difficulties with some of the emissaries from Jerusalem. Also, is it not a good deed to release a lady from bondage and yearning?” Pum leered, winked, and nudged Everard. “Besides being a pleasurable romp.”</w:t>
      </w:r>
    </w:p>
    <w:p w14:paraId="559BB60C"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Patrolman remembered. For a moment, he was taken aback. Like most other Semites of this era, the Phoenicians required that every freeborn woman sacrifice her virginity in the fane of the goddess, as a sacred prostitute. Not until a man had paid for her favor might she marry. The custom was not lewd in origin; it traced back to Stone Age fertility rites and fears. To be sure, it also attracted profitable pilgrims and foreign visitors.</w:t>
      </w:r>
    </w:p>
    <w:p w14:paraId="51A3D2CF"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“I trust my lord’s folk do not forbid such an act?” the boy inquired anxiously.</w:t>
      </w:r>
    </w:p>
    <w:p w14:paraId="14DB30FC" w14:textId="226EBF65"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“Well</w:t>
      </w:r>
      <w:r w:rsidR="00FB7951">
        <w:rPr>
          <w:rFonts w:ascii="Verdana" w:hAnsi="Verdana"/>
          <w:color w:val="000000"/>
          <w:sz w:val="20"/>
        </w:rPr>
        <w:t> . . .</w:t>
      </w:r>
      <w:r w:rsidRPr="00FB6D0C">
        <w:rPr>
          <w:rFonts w:ascii="Verdana" w:hAnsi="Verdana"/>
          <w:color w:val="000000"/>
          <w:sz w:val="20"/>
        </w:rPr>
        <w:t xml:space="preserve"> They do not.”</w:t>
      </w:r>
    </w:p>
    <w:p w14:paraId="37F2E899"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“Good!” Pum took Everard by the elbow and steered him off. “If my lord will allow his servant to accompany him, quite likely I shall recognize someone whom he would find it useful thus to get acquainted with. In all abasement, let me say that I do get around and I do keep eyes and ears open. They are utterly at the service of my master.”</w:t>
      </w:r>
    </w:p>
    <w:p w14:paraId="7CD20022" w14:textId="65635BD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 grinned, on one side of his mouth, and strode along. Why shouldn’t he? To be honest with himself, after his sea voyage he felt damnably horny; and it was true, patronizing the holy whorehouse was, in this milieu, not an exploitation but a kindness; and he might even get some lead in his mission</w:t>
      </w:r>
      <w:r w:rsidR="00FB7951">
        <w:rPr>
          <w:rFonts w:ascii="Verdana" w:hAnsi="Verdana"/>
          <w:color w:val="000000"/>
          <w:sz w:val="20"/>
        </w:rPr>
        <w:t> . . .</w:t>
      </w:r>
    </w:p>
    <w:p w14:paraId="1F5C0E4B"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Style w:val="0Text"/>
          <w:rFonts w:ascii="Verdana" w:hAnsi="Verdana"/>
          <w:color w:val="000000"/>
          <w:sz w:val="20"/>
        </w:rPr>
        <w:t>First I’d better try to find out how reliable my guide is.</w:t>
      </w:r>
      <w:r w:rsidRPr="00FB6D0C">
        <w:rPr>
          <w:rFonts w:ascii="Verdana" w:hAnsi="Verdana"/>
          <w:color w:val="000000"/>
          <w:sz w:val="20"/>
        </w:rPr>
        <w:t xml:space="preserve"> “Tell me something about yourself, Pum. We may be together for, well, several days if not more.”</w:t>
      </w:r>
    </w:p>
    <w:p w14:paraId="299D0321"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They came out on the avenue and threaded their way through jostling, shouting, odorous throngs. “There is little to tell, great lord. The annals of the poor are short and simple.” That coincidence startled Everard too. Then, as Pum talked, he realized that the phrase was false in this case.</w:t>
      </w:r>
    </w:p>
    <w:p w14:paraId="078DBF17" w14:textId="0752DE0D"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Father unknown, presumably one of the sailors and laborers who frequented a certain low-life hostel while Tyre was under construction and had the wherewithal to enjoy its serving wench, Pum was a pup in a litter, raised catch-as-catch-can, a scavenger from the time he could walk and, Everard suspected, a thief, and whatever else might get him the local equivalent of a buck. Nonetheless, early on he had become an acolyte at a dockside temple of the comparatively unimportant god Baal Hammon. (Everard harked back to tumbledown churches in the slums of twentieth-century America.) Its priest had been a learned man once, now gentle and drunken; Pum had garnered considerable vocabulary and other knowledge from him, like a squirrel garnering acorns in a wood, until he died. His more respectable successor kicked the raffish postulant out. Despite that, Pum went on to make a wide circle of acquaintances, which reached into the palace itself. Royal servants came down to the waterfront in search of cheap fun</w:t>
      </w:r>
      <w:r w:rsidR="00FB7951">
        <w:rPr>
          <w:rFonts w:ascii="Verdana" w:hAnsi="Verdana"/>
          <w:color w:val="000000"/>
          <w:sz w:val="20"/>
        </w:rPr>
        <w:t> . . .</w:t>
      </w:r>
      <w:r w:rsidRPr="00FB6D0C">
        <w:rPr>
          <w:rFonts w:ascii="Verdana" w:hAnsi="Verdana"/>
          <w:color w:val="000000"/>
          <w:sz w:val="20"/>
        </w:rPr>
        <w:t xml:space="preserve"> Still too young to assume any kind of leadership, he was wangling a living however he could. His survival to date was no mean accomplishment.</w:t>
      </w:r>
    </w:p>
    <w:p w14:paraId="63E88E60"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Yes, Everard thought, I may have lucked out, just a little.</w:t>
      </w:r>
    </w:p>
    <w:p w14:paraId="6BAADB7A"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temples of Melqart and Asherat confronted each other across a busy square near the middle of town. The former was the larger, but the latter was amply impressive. A porch of many columns, with elaborate capitals and gaudy paint, gave on a flagged courtyard wherein stood a great brass basin of water for ritual cleansing. The house rose along the farther side of the enclosure, its squareness relieved by stone facing, marble, granite, jasper. Two pillars flanked the doorway, overtopping the roof and shining. (In Solomon’s Temple, which copied Tyrian design, these would be named Jachin and Boaz.) Within, Everard knew, was a main chamber for worshippers, and beyond it the sanctuary.</w:t>
      </w:r>
    </w:p>
    <w:p w14:paraId="14B2D906"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lastRenderedPageBreak/>
        <w:t>Some of the forum crowd had spilled into the court and stood about in little groups. The men among them, he guessed, simply wanted a quiet place to discuss business or whatever. Women outnumbered them—housewives for the most part, often balancing loads on their scarved heads, taking a break from marketing to make a brief devotion and indulge in a bit of gossip. While the attendants of the goddess were male, here females were always welcome.</w:t>
      </w:r>
    </w:p>
    <w:p w14:paraId="2C3C7ED7"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Stares followed Everard as Pum urged him toward the temple. He began to feel self-conscious, even abashed. A priest sat at a table, in the shade behind the open door. Except for a rainbow-colored robe and a phallic silver pendant, he looked no different from a layman, his hair and beard well trimmed, his features aquiline and lively.</w:t>
      </w:r>
    </w:p>
    <w:p w14:paraId="27DAD8C5"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Pum halted before him and said importantly, “Greeting, holy one. My master and I wish to honor Our Lady of Nuptials.”</w:t>
      </w:r>
    </w:p>
    <w:p w14:paraId="11BACF2B"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priest signed a blessing. “Praises be. A foreigner confers double fortune.” Interest gleamed in his eyes. “Whence come you, worthy stranger?”</w:t>
      </w:r>
    </w:p>
    <w:p w14:paraId="46AA50AE"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“From north across the waters,” Everard replied.</w:t>
      </w:r>
    </w:p>
    <w:p w14:paraId="0EE5F58F"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“Yes, yes, that’s clear, but it’s a vast and unknown territory. Might you be from a land of the Sea Peoples themselves?” The priest waved at a stool like that which he occupied. “Pray be seated, noble sir, take your ease for a while, let me pour you a cup of wine.”</w:t>
      </w:r>
    </w:p>
    <w:p w14:paraId="270A3A54"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Pum jittered about for several minutes in an agony of frustration, before he hunkered down under a column and sulked. Everard and the priest conversed for almost an hour. Others drifted up to listen and join in.</w:t>
      </w:r>
    </w:p>
    <w:p w14:paraId="4E6C7804"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It could easily have lasted all day. Everard was finding out a lot. Probably none of it was germane to his mission, but you never knew, and anyway, he enjoyed the gab session. What brought him back to earth was mention of the sun. It had dropped below the porch roof. He remembered Yael Zorach’s warning, and cleared his throat.</w:t>
      </w:r>
    </w:p>
    <w:p w14:paraId="32450094"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“Och, how I regret it, friends, but time passes and I must soon begone. If we are first to pay our respects—”</w:t>
      </w:r>
    </w:p>
    <w:p w14:paraId="1C34006A"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Pum brightened. The priest laughed. “Aye,” he said, “after so long a faring, the fire of Asherat must burn hotly. Well, now, the free-will donation is half a shekel of silver or its value in goods. Of course, men of wealth and rank are wont to give more.”</w:t>
      </w:r>
    </w:p>
    <w:p w14:paraId="1200A366" w14:textId="2416BE05"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 paid over a generous chunk of metal. The priest repeated his blessing and gave him and Pum each a small ivory disc, rather explicitly engraved. “Go in, my sons, seek whom you will do good, cast these in their laps. Ah</w:t>
      </w:r>
      <w:r w:rsidR="00FB7951">
        <w:rPr>
          <w:rFonts w:ascii="Verdana" w:hAnsi="Verdana"/>
          <w:color w:val="000000"/>
          <w:sz w:val="20"/>
        </w:rPr>
        <w:t> . . .</w:t>
      </w:r>
      <w:r w:rsidRPr="00FB6D0C">
        <w:rPr>
          <w:rFonts w:ascii="Verdana" w:hAnsi="Verdana"/>
          <w:color w:val="000000"/>
          <w:sz w:val="20"/>
        </w:rPr>
        <w:t xml:space="preserve"> you understand, do you not, great Eborix, that you are to take your chosen one off the sacred premises? Tomorrow she will return the token and receive the benison. If you have no place of your own nigh to here, then my kinsman Hanno rents clean rooms at a modest rate, in his inn just down the Street of the Date Sellers</w:t>
      </w:r>
      <w:r w:rsidR="00FB7951">
        <w:rPr>
          <w:rFonts w:ascii="Verdana" w:hAnsi="Verdana"/>
          <w:color w:val="000000"/>
          <w:sz w:val="20"/>
        </w:rPr>
        <w:t> . . .</w:t>
      </w:r>
      <w:r w:rsidRPr="00FB6D0C">
        <w:rPr>
          <w:rFonts w:ascii="Verdana" w:hAnsi="Verdana"/>
          <w:color w:val="000000"/>
          <w:sz w:val="20"/>
        </w:rPr>
        <w:t>”</w:t>
      </w:r>
    </w:p>
    <w:p w14:paraId="3D893F12"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Pum fairly zoomed inside. Everard followed with what he hoped was more dignity. His talk mates called raunchy good wishes. That was part of the ceremony, the magic.</w:t>
      </w:r>
    </w:p>
    <w:p w14:paraId="55456629"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chamber was large, its gloom not much relieved by oil lamps. They picked out intricate murals, gold leaf, inset semiprecious stones. At the far end shimmered a gilt image of the goddess, arms held out in a compassion which somehow came through the rather primitive sculpturing. Everard sensed fragrances, myrrh and sandal wood, and an irregular undertone of rustles and whispers.</w:t>
      </w:r>
    </w:p>
    <w:p w14:paraId="626D1DD1"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 xml:space="preserve">As his pupils widened, he discerned the women. Perhaps a hundred altogether, they sat on stools, crowded along the walls to right and left. Their garb ranged from fine linen to ragged wool. Some slumped, some stared blankly, some made gestures of invitation as bold as the rules permitted, most looked timidly and wistfully at the men who strolled by them. Those visitors were few, at this hour of an ordinary day. Everard thought he identified three or four mariners on shore leave, a fat merchant, a couple of young bucks. Their deportment was reasonably polite; it </w:t>
      </w:r>
      <w:r w:rsidRPr="00FB6D0C">
        <w:rPr>
          <w:rStyle w:val="0Text"/>
          <w:rFonts w:ascii="Verdana" w:hAnsi="Verdana"/>
          <w:color w:val="000000"/>
          <w:sz w:val="20"/>
        </w:rPr>
        <w:t>was</w:t>
      </w:r>
      <w:r w:rsidRPr="00FB6D0C">
        <w:rPr>
          <w:rFonts w:ascii="Verdana" w:hAnsi="Verdana"/>
          <w:color w:val="000000"/>
          <w:sz w:val="20"/>
        </w:rPr>
        <w:t xml:space="preserve"> a church here.</w:t>
      </w:r>
    </w:p>
    <w:p w14:paraId="0F1DBC7C"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His pulses pounded. Damnation, he thought, irritated, why am I making such a production in my head? I’ve been with enough women before.</w:t>
      </w:r>
    </w:p>
    <w:p w14:paraId="02D4A78F"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Sadness touched him. Only two virgins, though.</w:t>
      </w:r>
    </w:p>
    <w:p w14:paraId="332CC981"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He walked along, watching, wondering, avoiding glances. Pum sought him and tugged his sleeve. “Radiant master,” the youth hissed, “your servant may have found that which you require.”</w:t>
      </w:r>
    </w:p>
    <w:p w14:paraId="583B2850"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“Huh?” Everard let his attendant drag him out to the center of the room, where they could murmur unheard.</w:t>
      </w:r>
    </w:p>
    <w:p w14:paraId="70867CB8"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lastRenderedPageBreak/>
        <w:t>“My lord understands that this child of poverty could never hitherto enter these precincts,” spilled from Pum. “Yet, as I said earlier, I do have acquaintanceship reaching into the royal palace itself. I know of a lady who has come each time her duties and the moon allow, to wait and wait, these past three years. She is Sarai, daughter of shepherd folk in the hills. Through an uncle in the guard, she got a post in the king’s household, at first only as a scullery maid, but now working closely with the chief steward. And she is here today. Since my master wishes to make contacts of that sort—”</w:t>
      </w:r>
    </w:p>
    <w:p w14:paraId="726BA21E"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Bemused, Everard followed his guide. When they halted, he gulped. The woman who, low-voiced, responded to Pum’s greeting, was squat, big-nosed—he decided to think of her as homely—and verging on spinsterhood. But the gaze she lifted to the Patrolman was bright and unafraid. “Would you like to release me?” she asked quietly. “I would pray for you for the rest of my life.”</w:t>
      </w:r>
    </w:p>
    <w:p w14:paraId="26373BBB"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Before he could change his mind, he pitched his token onto her skirt.</w:t>
      </w:r>
    </w:p>
    <w:p w14:paraId="2FFB3EE4"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Pum had found himself a beauty, arrived this same day and engaged to the scion of a prominent family. She was dismayed when such a ragamuffin picked her. Well, that was her problem. And perhaps his too, though Everard doubted it.</w:t>
      </w:r>
    </w:p>
    <w:p w14:paraId="54A86F05"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rooms in Hanno’s inn were tiny, equipped with straw mattresses and little else. Slit windows, giving on the inner court, admitted a trickle of evening light, also smoke, street and kitchen smells, chatter, plaintiveness of a bone flute. Everard drew the reed curtain that served as a door and turned to his companion.</w:t>
      </w:r>
    </w:p>
    <w:p w14:paraId="5CB7E383"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She knelt before him as if huddling into her garments. “I do not know your name or your country, sir,” she said, low and not quite steadily. “Do you care to tell your handmaiden?”</w:t>
      </w:r>
    </w:p>
    <w:p w14:paraId="15A00A7C"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“Why, sure.” He gave her his alias. “And you are Sarai from Rasil Ayin?”</w:t>
      </w:r>
    </w:p>
    <w:p w14:paraId="37BEEE1F"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“Did the beggar boy send my lord to me?” She bowed her head. “No, forgive me, I meant no insolence, I was thoughtless.”</w:t>
      </w:r>
    </w:p>
    <w:p w14:paraId="32C1E225"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He ventured to push back her scarf and stroke her hair. Though coarse, it was abundant, her best physical feature. “No offense taken. See here, shall we get to know each other a bit? What would you say to a cup or two of wine before—Well, what would you say?”</w:t>
      </w:r>
    </w:p>
    <w:p w14:paraId="530D78D6"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She gasped, astounded. He went out, found the landlord, made the provision.</w:t>
      </w:r>
    </w:p>
    <w:p w14:paraId="46E189F3"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Presently, as they sat side by side on the floor with his arm around her shoulders, she was talking freely. Phoenicians had scant concept of personal privacy. Also, while their women got more respect and independence than those of most societies, still, a little consideration on a man’s part went a long ways.</w:t>
      </w:r>
    </w:p>
    <w:p w14:paraId="557611CF" w14:textId="50957F43"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“—no, no betrothal yet for me, Eborix. I came to the city because my father is poor, with many other children to provide for, and it did not seem anybody in our tribe would ever ask my hand for his son. You wouldn’t possibly know of someone?” He himself, who would take her maidenhead, was debarred. In fact, her question bent the law that forbade prearrangement, as for example with a friend. “I have won standing in the palace, in truth if not in name. I wield some small power among servants, purveyors, entertainers. I have scraped together a dowry for myself, not large, but</w:t>
      </w:r>
      <w:r w:rsidR="00FB7951">
        <w:rPr>
          <w:rFonts w:ascii="Verdana" w:hAnsi="Verdana"/>
          <w:color w:val="000000"/>
          <w:sz w:val="20"/>
        </w:rPr>
        <w:t> . . .</w:t>
      </w:r>
      <w:r w:rsidRPr="00FB6D0C">
        <w:rPr>
          <w:rFonts w:ascii="Verdana" w:hAnsi="Verdana"/>
          <w:color w:val="000000"/>
          <w:sz w:val="20"/>
        </w:rPr>
        <w:t xml:space="preserve"> but it may be the goddess will smile on me at last, after I have made this oblation—”</w:t>
      </w:r>
    </w:p>
    <w:p w14:paraId="2D960692"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“I’m sorry,” he answered in compassion. “I’m a stranger here.”</w:t>
      </w:r>
    </w:p>
    <w:p w14:paraId="6F86D6BE" w14:textId="3E12795D"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He understood, or supposed he did. She wanted desperately to get married: less to have a husband and put an end to the barely veiled scorn and suspicion in which the unwedded were held, than to have children. Among these people, few fates were more terrible than to die childless, to go doubly into the grave</w:t>
      </w:r>
      <w:r w:rsidR="00FB7951">
        <w:rPr>
          <w:rFonts w:ascii="Verdana" w:hAnsi="Verdana"/>
          <w:color w:val="000000"/>
          <w:sz w:val="20"/>
        </w:rPr>
        <w:t> . . .</w:t>
      </w:r>
      <w:r w:rsidRPr="00FB6D0C">
        <w:rPr>
          <w:rFonts w:ascii="Verdana" w:hAnsi="Verdana"/>
          <w:color w:val="000000"/>
          <w:sz w:val="20"/>
        </w:rPr>
        <w:t xml:space="preserve"> Her defenses broke apart and she wept against his breast.</w:t>
      </w:r>
    </w:p>
    <w:p w14:paraId="22E930B6"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light was failing. Everard decided to forget Yael’s fears (and—a chuckle—Pum’s exasperation) and take his time, treat Sarai like a human being simply because that was what she in fact was, wait for darkness and then use his imagination. Afterward he’d see her back to her quarters.</w:t>
      </w:r>
    </w:p>
    <w:p w14:paraId="66FE68FE"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Zorachs were mainly upset because of the anxiety their guest caused them, not returning until well past sunset. He didn’t tell them what he had been doing, nor did they press him about it. After all, they were agents in place, able persons who coped with a difficult job often full of surprises, but they were not detectives.</w:t>
      </w:r>
    </w:p>
    <w:p w14:paraId="490EBEED"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 xml:space="preserve">Everard did feel obliged to apologize for spoiling their supper. That was to have been an unusual treat. Normally the main meal of the day occurred about midafternoon, and </w:t>
      </w:r>
      <w:r w:rsidRPr="00FB6D0C">
        <w:rPr>
          <w:rFonts w:ascii="Verdana" w:hAnsi="Verdana"/>
          <w:color w:val="000000"/>
          <w:sz w:val="20"/>
        </w:rPr>
        <w:lastRenderedPageBreak/>
        <w:t>folk had little more than a snack in the evening. A reason for this was the dimness of lamplight, which made it troublesome to prepare anything elaborate.</w:t>
      </w:r>
    </w:p>
    <w:p w14:paraId="55BF5E17"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Nonetheless, the technical accomplishments of the Phoenicians deserved admiration. Over breakfast, which was also a sparse meal, lentils cooked with leeks and accompanied by hardtack, Chaim mentioned the waterworks. Rain-catching cisterns were helpful but insufficient. Hiram didn’t want Tyre dependent on boats from Usu, nor linked to the mainland by an extended aqueduct that could serve an enemy as a bridge. Like the Sidonians before him, he had a project in train that would draw fresh water from springs beneath the sea.</w:t>
      </w:r>
    </w:p>
    <w:p w14:paraId="298989F3" w14:textId="166EBC13"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And then, of course, there was the skill, the accumulated knowledge and ingenuity, behind dyeworks and glassworks, not to mention ships less frail than they looked, since in the future they would ply as far as Britain</w:t>
      </w:r>
      <w:r w:rsidR="00FB7951">
        <w:rPr>
          <w:rFonts w:ascii="Verdana" w:hAnsi="Verdana"/>
          <w:color w:val="000000"/>
          <w:sz w:val="20"/>
        </w:rPr>
        <w:t> . . .</w:t>
      </w:r>
    </w:p>
    <w:p w14:paraId="1C7DF0D8"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Purple Empire, somebody in our century called Phoenicia,” Everard mused. “Almost makes me wonder if Merau Varagan has a thing for that color. Didn’t W. H. Hudson call Uruguay the Purple Land?” His laugh clanked. “No, I’m being foolish. The murex dyes generally have more red than blue in them. Besides, Varagan was doing his dirty work a lot farther north than Uruguay when we collided ‘earlier.’ And so far I’ve no proof he’s involved in this case; only a hunch.”</w:t>
      </w:r>
    </w:p>
    <w:p w14:paraId="268D3F79"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“What happened?” asked Yael. Her glance sought him across the table, through sunlight that slanted in a doorway open to the garden court.</w:t>
      </w:r>
    </w:p>
    <w:p w14:paraId="13C8D6DB"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“No matter now.”</w:t>
      </w:r>
    </w:p>
    <w:p w14:paraId="1AE7577E"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“Are you certain?” Chaim persisted. “Conceivably your experience will call something to our minds that will be a clue. Anyhow, we do get starved for outside news in a post like this.”</w:t>
      </w:r>
    </w:p>
    <w:p w14:paraId="38143EA3"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“Especially adventures as wonderful as yours,” Yael added.</w:t>
      </w:r>
    </w:p>
    <w:p w14:paraId="7BB3C017"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 smiled wryly. “To quote still another writer, adventure is somebody else having a hell of a tough time a thousand miles away,” he said. “And when the stakes are high, like here, that really makes a situation feel bad.” He paused. “Well, no reason not to spin you the yarn, though in very sketchy form, because the background’s complicated. Uh, if a servant isn’t going to come in soon, I’d like to light my pipe. And is any of that lovely clandestine coffee left in the pot?”</w:t>
      </w:r>
    </w:p>
    <w:p w14:paraId="39DD1A22"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—He settled himself, rolled smoke across his tongue, let the rising warmth of the day bake his bones after the night’s nippiness. “My mission was to South America, the Colombia region, late in the year 1826. Under Simón Bolívar’s leadership, the patriots had cast off Spanish rule, but they still had plenty of troubles of their own. That included worries about the Liberator himself. He’d put through a constitution for Bolivia that gave him extraordinary powers as lifetime president; was he going to turn into a Napoleon and bring all the new republics under his heel? The military commander in Venezuela, which was then a part of Colombia, or New Granada as it called itself—he revolted. Not that this José Páez was such an altruist; a harsh bastard, in fact.</w:t>
      </w:r>
    </w:p>
    <w:p w14:paraId="724053DA"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 xml:space="preserve">“Oh, never mind details. I don’t remember them well myself anymore. Essentially, Bolívar, who was a Venezuelan by birth, made a march from Lima to Bogotá. Only took him a couple of months, which was </w:t>
      </w:r>
      <w:r w:rsidRPr="00FB6D0C">
        <w:rPr>
          <w:rStyle w:val="0Text"/>
          <w:rFonts w:ascii="Verdana" w:hAnsi="Verdana"/>
          <w:color w:val="000000"/>
          <w:sz w:val="20"/>
        </w:rPr>
        <w:t>fast</w:t>
      </w:r>
      <w:r w:rsidRPr="00FB6D0C">
        <w:rPr>
          <w:rFonts w:ascii="Verdana" w:hAnsi="Verdana"/>
          <w:color w:val="000000"/>
          <w:sz w:val="20"/>
        </w:rPr>
        <w:t xml:space="preserve"> in those days over that terrain. Arriving, he assumed martial-law presidential powers, and moved on into Venezuela against Páez. Bloodshed was becoming heavy there.</w:t>
      </w:r>
    </w:p>
    <w:p w14:paraId="28DDD9AB" w14:textId="3A5AAB9D"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“Meanwhile Patrol agents, monitoring the history, turned up indications that all was not kosher. (Um-m, pardon me.) Bolívar wasn’t behaving quite like the selfless humanitarian that his biographers, by and large, described. He’d acquired a friend from</w:t>
      </w:r>
      <w:r w:rsidR="00FB7951">
        <w:rPr>
          <w:rFonts w:ascii="Verdana" w:hAnsi="Verdana"/>
          <w:color w:val="000000"/>
          <w:sz w:val="20"/>
        </w:rPr>
        <w:t> . . .</w:t>
      </w:r>
      <w:r w:rsidRPr="00FB6D0C">
        <w:rPr>
          <w:rFonts w:ascii="Verdana" w:hAnsi="Verdana"/>
          <w:color w:val="000000"/>
          <w:sz w:val="20"/>
        </w:rPr>
        <w:t xml:space="preserve"> somewhere</w:t>
      </w:r>
      <w:r w:rsidR="00FB7951">
        <w:rPr>
          <w:rFonts w:ascii="Verdana" w:hAnsi="Verdana"/>
          <w:color w:val="000000"/>
          <w:sz w:val="20"/>
        </w:rPr>
        <w:t> . . .</w:t>
      </w:r>
      <w:r w:rsidRPr="00FB6D0C">
        <w:rPr>
          <w:rFonts w:ascii="Verdana" w:hAnsi="Verdana"/>
          <w:color w:val="000000"/>
          <w:sz w:val="20"/>
        </w:rPr>
        <w:t xml:space="preserve"> whom he trusted. This man’s advice had, on occasion, been brilliant. Yet it seemed as if he might be turning into Bolivar’s evil genius. And the biographies never mentioned him</w:t>
      </w:r>
      <w:r w:rsidR="00FB7951">
        <w:rPr>
          <w:rFonts w:ascii="Verdana" w:hAnsi="Verdana"/>
          <w:color w:val="000000"/>
          <w:sz w:val="20"/>
        </w:rPr>
        <w:t> . . .</w:t>
      </w:r>
    </w:p>
    <w:p w14:paraId="61F4382E"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 xml:space="preserve">“I was among the Unattached operatives dispatched to investigate. This was because I, before ever hearing of the Patrol, had kicked around some in those boonies. That gave me a slight special sense for what to do. I could never pass myself off as a Latin American, but I could be a Yankee soldier of fortune, in part starry-eyed over the liberation, in part hoping somehow to cash in on it—and, mainly, though </w:t>
      </w:r>
      <w:r w:rsidRPr="00FB6D0C">
        <w:rPr>
          <w:rStyle w:val="0Text"/>
          <w:rFonts w:ascii="Verdana" w:hAnsi="Verdana"/>
          <w:color w:val="000000"/>
          <w:sz w:val="20"/>
        </w:rPr>
        <w:t>macho</w:t>
      </w:r>
      <w:r w:rsidRPr="00FB6D0C">
        <w:rPr>
          <w:rFonts w:ascii="Verdana" w:hAnsi="Verdana"/>
          <w:color w:val="000000"/>
          <w:sz w:val="20"/>
        </w:rPr>
        <w:t xml:space="preserve"> enough, free of the kind of arrogance that would have put those proud people off.</w:t>
      </w:r>
    </w:p>
    <w:p w14:paraId="711C2C5A"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 xml:space="preserve">“It’s a long and generally tedious story. Believe me, my friends, ninety-nine percent of an operation in the field amounts to patient collection of dull and usually irrelevant facts, </w:t>
      </w:r>
      <w:r w:rsidRPr="00FB6D0C">
        <w:rPr>
          <w:rFonts w:ascii="Verdana" w:hAnsi="Verdana"/>
          <w:color w:val="000000"/>
          <w:sz w:val="20"/>
        </w:rPr>
        <w:lastRenderedPageBreak/>
        <w:t>in between interminable periods of hurry-up-and-wait. Let’s say that, aided by a good deal of luck, I managed to infiltrate, make my connections, pass out my bribes, gather my informers and my evidence. At last there was no reasonable doubt. This obscurely originating Blasco López had to be from the future.</w:t>
      </w:r>
    </w:p>
    <w:p w14:paraId="60DE6B42"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“I called in our troops and we raided the house where he was staying in Bogotá. Most of those we collared were harmless local people, hired as servants, though what they had to tell proved useful. Lopez’s mistress, accompanying him, turned out to be his associate. She told us a lot more, in exchange for comfortable accommodations when she’d go to the exile planet. But the ringleader himself had broken free and escaped.</w:t>
      </w:r>
    </w:p>
    <w:p w14:paraId="4FC5B8D7" w14:textId="327698AC"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“One man on horseback, headed for the Cordillera Oriental that rises beyond the town—one man like ten thousand genuine Creoles—we couldn’t go after him on time hoppers. The search could too damn easily get too damn noticeable. Who knew what effect that might have? The conspirators had already made the time stream unstable</w:t>
      </w:r>
      <w:r w:rsidR="00FB7951">
        <w:rPr>
          <w:rFonts w:ascii="Verdana" w:hAnsi="Verdana"/>
          <w:color w:val="000000"/>
          <w:sz w:val="20"/>
        </w:rPr>
        <w:t> . . .</w:t>
      </w:r>
    </w:p>
    <w:p w14:paraId="6F50DF3A"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“I grabbed a horse, a couple of remounts, some jerky and vitamin pills for myself, and set off in pursuit.”</w:t>
      </w:r>
    </w:p>
    <w:p w14:paraId="0C90AD15"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Wind boomed hollowly down the mountainside. Grass and low, scattered shrubs trembled beneath its chill. Up ahead, they gave way to naked rock. Right, left, behind, peaks reared into a blue bleakness. A condor wheeled huge, on watch for any death. Snowfields on the heights above glowed beneath a declining sun.</w:t>
      </w:r>
    </w:p>
    <w:p w14:paraId="254CBF98"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A musket cracked. At its distance, the noise it made was tiny, though echoes flew. Everard heard the bullet buzz. Close! He hunched down in the saddle and spurred his steed onward.</w:t>
      </w:r>
    </w:p>
    <w:p w14:paraId="0C5EF035"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Varagan can’t really expect to drop me at this range, passed through him. What, then? Does he hope I’ll slow down? If so, if he gains a little on me, what use is that to him? What goal has he got?</w:t>
      </w:r>
    </w:p>
    <w:p w14:paraId="3131C765"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His enemy still led him by half a mile, but Everard could see how yonder animal lurched along, exhausted. To get on Varagan’s trail had taken some while, going from this peon to that sheepherder and asking if a man of the given description had ridden by. However, Varagan had only the single horse, which he must spare if it was not to collapse under him. After Everard found the traces, a wilderness-trained eye had readily been able to follow them, and the pace of the hunt picked up.</w:t>
      </w:r>
    </w:p>
    <w:p w14:paraId="5DBB32A0"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It was also known that Varagan had fled bearing no more than a muzzle-loader. He’d been spending powder and balls pretty freely ever since the Patrolman hove in view. Since he was a fast recharger and an excellent shot, it did have its delaying effect. But what refuge was in these wastes? Varagan appeared to be making for a particular crag. It was conspicuous, not only high but its shape suggestive of a castle tower. It was no fortress, though. If Varagan took shelter behind it, Everard could use the blaster he carried to bring the rock molten down upon his head.</w:t>
      </w:r>
    </w:p>
    <w:p w14:paraId="71920228"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Maybe Varagan wasn’t aware the agent had such a weapon. Impossible. Varagan was a monster, yes, but not a fool.</w:t>
      </w:r>
    </w:p>
    <w:p w14:paraId="0969B72A"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 pulled down his hat brim and drew his poncho tight against the wind. He didn’t reach for the blaster, no point in that yet, but as if by instinct, his left hand dropped to the flintlock pistol and saber at his hip. They were mainly part of his costume, intended to make him an authority figure to the inhabitants, but there was an odd comfort in their massiveness.</w:t>
      </w:r>
    </w:p>
    <w:p w14:paraId="37A478D6"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 xml:space="preserve">Having reined in to shoot, Varagan continued straight on uphill, this time without lingering to reload. Everard brought his own horse from trot to canter and closed the gap further. He kept alert—not tensed, but alert against contingencies, ready to swing aside or even jump down behind the beast. Nothing happened, just that lonesome trek on through the cold. Could Varagan have fired his last ammunition? </w:t>
      </w:r>
      <w:r w:rsidRPr="00FB6D0C">
        <w:rPr>
          <w:rStyle w:val="0Text"/>
          <w:rFonts w:ascii="Verdana" w:hAnsi="Verdana"/>
          <w:color w:val="000000"/>
          <w:sz w:val="20"/>
        </w:rPr>
        <w:t>Have a care. Manse, old son.</w:t>
      </w:r>
      <w:r w:rsidRPr="00FB6D0C">
        <w:rPr>
          <w:rFonts w:ascii="Verdana" w:hAnsi="Verdana"/>
          <w:color w:val="000000"/>
          <w:sz w:val="20"/>
        </w:rPr>
        <w:t xml:space="preserve"> The sparse alpine grass ended, save for tufts between boulders, and rock rang beneath hoofs.</w:t>
      </w:r>
    </w:p>
    <w:p w14:paraId="3BBC7485"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Varagan halted near the crag and sat waiting. The musket was sheathed and his hands rested empty on the saddlebow. His horse quivered and swayed, neck a-droop, utterly blown, lather swept freezingly off its hide and out of its mane.</w:t>
      </w:r>
    </w:p>
    <w:p w14:paraId="47CEF6CC"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 took forth his energy gun and clattered nigh. Behind him, a remount whickered. Still Varagan waited.</w:t>
      </w:r>
    </w:p>
    <w:p w14:paraId="69DEB9D6"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 stopped three yards off. “Merau Varagan, you are under arrest by the Time Patrol,” he called in Temporal.</w:t>
      </w:r>
    </w:p>
    <w:p w14:paraId="208C3CC2"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lastRenderedPageBreak/>
        <w:t>The other smiled. “You have the advantage of me,” he replied in a soft tone that, somehow, carried. “May I request the honor of learning your name and provenance?”</w:t>
      </w:r>
    </w:p>
    <w:p w14:paraId="3F03952D" w14:textId="46179DC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“Uh</w:t>
      </w:r>
      <w:r w:rsidR="00FB7951">
        <w:rPr>
          <w:rFonts w:ascii="Verdana" w:hAnsi="Verdana"/>
          <w:color w:val="000000"/>
          <w:sz w:val="20"/>
        </w:rPr>
        <w:t> . . .</w:t>
      </w:r>
      <w:r w:rsidRPr="00FB6D0C">
        <w:rPr>
          <w:rFonts w:ascii="Verdana" w:hAnsi="Verdana"/>
          <w:color w:val="000000"/>
          <w:sz w:val="20"/>
        </w:rPr>
        <w:t xml:space="preserve"> Manson Everard, Unattached, born in the United States of America about a hundred years uptime. No matter. You’re coming back with me. Hold on while I call a hopper. I warn you, at the least suspicion you’re about to try something, I’ll shoot. You’re too dangerous for me to be squeamish.”</w:t>
      </w:r>
    </w:p>
    <w:p w14:paraId="077EA9C1"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Varagan made a gentle gesture. “Really? How much do you know about me, Agent Everard, or think you know, to justify this violent an attitude?”</w:t>
      </w:r>
    </w:p>
    <w:p w14:paraId="214312C1"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“Well, when a man takes potshots at me, I reckon he’s not a very nice person.”</w:t>
      </w:r>
    </w:p>
    <w:p w14:paraId="25332E16"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“Might I perhaps have believed you were a bandit, of the sort who haunt these uplands? What crime am I alleged to have committed?”</w:t>
      </w:r>
    </w:p>
    <w:p w14:paraId="377BCFC5"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Everard’s free hand paused on its way to get out the little communicator in his pocket. For a moment, eerily fascinated, he stared through the wind at his prisoner.</w:t>
      </w:r>
    </w:p>
    <w:p w14:paraId="23DE80E0"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Merau Varagan seemed taller than he actually was, as straight as he held his athletic frame. Black hair tossed around a skin whose whiteness the sun and the weather had not tinged at all. There was no sign of beard. The face might have been a young Caesar’s, were it not too finely chiseled. The eyes were large and green, the smiling lips cherry-red. His clothes, down to the boots, were silver-trimmed black, like the cape that flapped about his shoulders. Seen against the turreted crag, he made Everard remember Dracula.</w:t>
      </w:r>
    </w:p>
    <w:p w14:paraId="2A02CFB8"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Yet his voice remained mild: “Evidently your colleagues have extracted information from mine. I daresay you have been in touch with them as you fared. Thus you know our names and somewhat of our origin—”</w:t>
      </w:r>
    </w:p>
    <w:p w14:paraId="48E77E1D"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Thirty-first millennium. Outlaws after the failure of the Exaltationists to cast off the weight of a civilization grown older than the Old Stone Age was to me. During their moment of power, they possessed themselves of time machines. Their genetic heritage—</w:t>
      </w:r>
    </w:p>
    <w:p w14:paraId="73DE082E"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Nietzsche might have understood them. I never will.</w:t>
      </w:r>
    </w:p>
    <w:p w14:paraId="27ECD143"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“—But what do you truly know of our purpose here?”</w:t>
      </w:r>
    </w:p>
    <w:p w14:paraId="4324B741" w14:textId="68B334DA"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“You were going to change events,” Everard retorted. “We barely forestalled you. At that, our corps has a lot of tricky restoration work ahead. Why did you do it? How could you be so</w:t>
      </w:r>
      <w:r w:rsidR="00FB7951">
        <w:rPr>
          <w:rFonts w:ascii="Verdana" w:hAnsi="Verdana"/>
          <w:color w:val="000000"/>
          <w:sz w:val="20"/>
        </w:rPr>
        <w:t> . . .</w:t>
      </w:r>
      <w:r w:rsidRPr="00FB6D0C">
        <w:rPr>
          <w:rFonts w:ascii="Verdana" w:hAnsi="Verdana"/>
          <w:color w:val="000000"/>
          <w:sz w:val="20"/>
        </w:rPr>
        <w:t xml:space="preserve"> so selfish?”</w:t>
      </w:r>
    </w:p>
    <w:p w14:paraId="72971020"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“I think ‘egoistic’ might be a better word,” Varagan gibed. “The ascendancy of the ego, the unconfined will—But think. Would it have been altogether bad if Simón Bolívar had founded a true empire in Hispanic America, rather than a gaggle of quarrelsome successor states? It would have been enlightened, progressive. Imagine how much suffering and death would have been averted.”</w:t>
      </w:r>
    </w:p>
    <w:p w14:paraId="2852A1D3"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“Come off that!” Everard felt anger rise and rise within himself. “You must know better. It’s impossible. Bolivar hasn’t the cadre, the communications, the support. If he’s a hero to many, he’s at least got many others furious with him: like the Peruvians, after he detached Bolivia. He’ll cry on his deathbed that he ‘plowed the sea’ in all his efforts to build a stable society.</w:t>
      </w:r>
    </w:p>
    <w:p w14:paraId="0516DB6C"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“If you meant it about unifying even part of the continent, you’d have tried earlier and elsewhere.”</w:t>
      </w:r>
    </w:p>
    <w:p w14:paraId="58EC6173"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“Indeed?”</w:t>
      </w:r>
    </w:p>
    <w:p w14:paraId="7F6360D9"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“Yes. The only chance. I’ve studied the situation. In 1821 San Martin was negotiating with the Spanish in Peru, and playing with the idea of setting up a monarchy under somebody like Don Carlos, King Ferdinand’s brother. It could have included the territories of Bolivia and Ecuador, maybe later Chile and Argentina, because it would have had the advantages Bolivar’s inner sphere lacks. But why am I telling you this, you bastard, except to prove I know you’re lying? You must have done your own homework.”</w:t>
      </w:r>
    </w:p>
    <w:p w14:paraId="22877080"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“What then do you suppose my real objective was?”</w:t>
      </w:r>
    </w:p>
    <w:p w14:paraId="40F3A828"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“Obvious. To make Bolivar overreach himself. He’s an idealist, a dreamer, as well as a warrior. If he pushes too hard, everything hereabouts will break up in a chaos that could well spread to the rest of South America. And there would be your chance for seizing power!”</w:t>
      </w:r>
    </w:p>
    <w:p w14:paraId="5E86CF36"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Varagan shrugged, as a were-cat might have shrugged. “Concede me this much,” he said, “that such an empire would have had a certain dark magnificence.”</w:t>
      </w:r>
    </w:p>
    <w:p w14:paraId="74C82BCC"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lastRenderedPageBreak/>
        <w:t>The hopper flashed into being and hovered twenty feet aloft. Its rider grinned and aimed the firearm he carried. From the saddle of his horse, Merau Varagan waved at his time-traveling self.</w:t>
      </w:r>
    </w:p>
    <w:p w14:paraId="3E452181"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 never quite knew what happened next. Somehow he made it out of the stirrups and onto the ground. His horse screamed as an energy bolt struck. Smoke and a stench of seared flesh spurted forth. Even while the slain animal crumpled, Everard shot back from behind it.</w:t>
      </w:r>
    </w:p>
    <w:p w14:paraId="7D231705"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enemy hopper must veer. Everard skipped clear of the falling mass and maintained fire, upward and sideways. Varagan leaped from his own horse, behind the rock. Lightnings blazed and crackled. Everard’s free hand yanked forth his communicator and thumbed the Mayday spot.</w:t>
      </w:r>
    </w:p>
    <w:p w14:paraId="46370DC2"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vehicle dropped, rearward of the crag. Displaced air made a popping noise. Wind blew away the stinging ozone.</w:t>
      </w:r>
    </w:p>
    <w:p w14:paraId="49179787"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A Patrol machine appeared. It was too late. Merau Varagan had already borne his earlier self away to an unknowable point of space-time.</w:t>
      </w:r>
    </w:p>
    <w:p w14:paraId="291CFDE5"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 nodded heavily. “Yeah,” he finished, “that was his scheme, and it worked, God damn it. Reach an obvious landmark and note the time on his watch. That meant he’d know, later along his world line, where-when to go, in mounting his rescue operation.”</w:t>
      </w:r>
    </w:p>
    <w:p w14:paraId="58450A97"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Zorachs were appalled. “But, but a causal loop of that sort,” Chaim stammered, “didn’t he have any idea of the dangers?”</w:t>
      </w:r>
    </w:p>
    <w:p w14:paraId="6BB418DF"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“Doubtless he did, including the possibility that he would make himself never have existed,” Everard replied. “But then, he’d been quite prepared to wipe out an entire future, in favor of a history where he could have ridden high. He’s totally fearless, the ultimate desperado. That was built into the genes of the Exaltationist princes.”</w:t>
      </w:r>
    </w:p>
    <w:p w14:paraId="772B10EE"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He sighed. “They lack loyalty, also. Varagan, and whatever associates he had left, made no attempt to save those we’d captured. They just vanished. We’ve been wary of their reappearance ever ‘since then,’ and this new caper does bear similarities to that one. But of course—time loop hazard again—I can’t go read whatever report I’ll have filed at the conclusion of the present affair. If it has a conclusion, and if I don’t.”</w:t>
      </w:r>
    </w:p>
    <w:p w14:paraId="4A356648"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Yael patted his hand. “I’m sure you’ll prevail, Manse,” she said. “What happened next in South America?”</w:t>
      </w:r>
    </w:p>
    <w:p w14:paraId="7DA1C0AE"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“Oh, once the bad counsel, which he hadn’t recognized was bad—once they stopped, Bolivar went back to his natural ways,” Everard told them. “He made a peaceful settlement with Páez and issued a general amnesty. More troubles broke out later, but he handled them capably and humanely, too, while fostering both the interests and the culture of his people. When he died, most of the great wealth he’d inherited was gone, because he’d never taken a centavo of public money for himself. A good ruler, one of the few that humankind will ever know.</w:t>
      </w:r>
    </w:p>
    <w:p w14:paraId="4169BBF6"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“So’s Hiram, I gather—and now his rule is threatened likewise, by whatever devil is loose in the world.”</w:t>
      </w:r>
    </w:p>
    <w:p w14:paraId="105CA3D0"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When Everard emerged, sure enough, there was Pum waiting. The boy skipped to meet him.</w:t>
      </w:r>
    </w:p>
    <w:p w14:paraId="4D051510"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“Where would my glorious master go today?” he caroled. “Let his servant conduct him whithersoever he wills. Perhaps to visit Conor the amber factor?”</w:t>
      </w:r>
    </w:p>
    <w:p w14:paraId="5705F0FC" w14:textId="0B4D85DC"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“Huh?” In slight shock, the Patrolman goggled at the native. “What makes you think I’ve aught to do with</w:t>
      </w:r>
      <w:r w:rsidR="00FB7951">
        <w:rPr>
          <w:rFonts w:ascii="Verdana" w:hAnsi="Verdana"/>
          <w:color w:val="000000"/>
          <w:sz w:val="20"/>
        </w:rPr>
        <w:t> . . .</w:t>
      </w:r>
      <w:r w:rsidRPr="00FB6D0C">
        <w:rPr>
          <w:rFonts w:ascii="Verdana" w:hAnsi="Verdana"/>
          <w:color w:val="000000"/>
          <w:sz w:val="20"/>
        </w:rPr>
        <w:t xml:space="preserve"> any such person?”</w:t>
      </w:r>
    </w:p>
    <w:p w14:paraId="19FADC26"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Pum returned a look whose deference failed to mask its shrewdness. “Did not my lord declare this was his intention, while aboard Mago’s ship?”</w:t>
      </w:r>
    </w:p>
    <w:p w14:paraId="47DC6729"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“How do you know that?” Everard barked.</w:t>
      </w:r>
    </w:p>
    <w:p w14:paraId="6D6E6310"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“Why, I sought out men of the crew, engaged them in talk, lured forth their memories. Not that your humble servant would pry into that which he should not hear. If I have transgressed, I abase myself and beg forgiveness. My aim was merely to learn more of my master’s plans in order that I might think how best to assist them.” Pum beamed in undiminished cockiness.</w:t>
      </w:r>
    </w:p>
    <w:p w14:paraId="3EDB4E7B"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 xml:space="preserve">“Oh. I see.” Everard tugged his mustache and peered around. Nobody else was in earshot. “Well, then, know that that was a pretense. My true business is different.” </w:t>
      </w:r>
      <w:r w:rsidRPr="00FB6D0C">
        <w:rPr>
          <w:rStyle w:val="0Text"/>
          <w:rFonts w:ascii="Verdana" w:hAnsi="Verdana"/>
          <w:color w:val="000000"/>
          <w:sz w:val="20"/>
        </w:rPr>
        <w:t>As you must have guessed already, from the fact of my going straight to Zakarbaal and lodging with him,</w:t>
      </w:r>
      <w:r w:rsidRPr="00FB6D0C">
        <w:rPr>
          <w:rFonts w:ascii="Verdana" w:hAnsi="Verdana"/>
          <w:color w:val="000000"/>
          <w:sz w:val="20"/>
        </w:rPr>
        <w:t xml:space="preserve"> he added silently. This was far from the first time that experience </w:t>
      </w:r>
      <w:r w:rsidRPr="00FB6D0C">
        <w:rPr>
          <w:rFonts w:ascii="Verdana" w:hAnsi="Verdana"/>
          <w:color w:val="000000"/>
          <w:sz w:val="20"/>
        </w:rPr>
        <w:lastRenderedPageBreak/>
        <w:t>reminded him that people in any given era could be intrinsically as sharp as anybody futureward of them.</w:t>
      </w:r>
    </w:p>
    <w:p w14:paraId="7E5E8D49"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“Ah, indeed! Business of the greatest moment, assuredly. The lips of my master’s servant are sealed.”</w:t>
      </w:r>
    </w:p>
    <w:p w14:paraId="0C5F2A1A"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“Understand that my aims are in no way hostile. Sidon is friendly to Tyre. Let’s say I’m involved in an effort to organize a large joint venture.”</w:t>
      </w:r>
    </w:p>
    <w:p w14:paraId="39DECF3C"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“To increase trade with my master’s people? Ah, but then you do want to visit your countryman Conor, no?”</w:t>
      </w:r>
    </w:p>
    <w:p w14:paraId="33C0F595"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“I do not!” Everard realized he had shouted. He curbed his temper. “Conor is not my countryman, not in the way that Mago is yours. My folk have no single country. Aye, most likely Conor and I would not be understanding each other’s languages.”</w:t>
      </w:r>
    </w:p>
    <w:p w14:paraId="0C9A253B"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That was more than likely. Everard had too much intellectual baggage to carry as was, information about Phoenicia, to pile on a heap about the Celts. The electronic calculator had simply taught him enough to pass for one among outsiders who didn’t know them intimately—he hoped.</w:t>
      </w:r>
    </w:p>
    <w:p w14:paraId="10930295"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“What I’ve in mind,” he said, “is just to stroll about the city today, whilst Zakarbaal seeks to get me an audience with the king.” He smiled. “Sure, and for this I could well put myself in your hands, lad.”</w:t>
      </w:r>
    </w:p>
    <w:p w14:paraId="72D6BFCE" w14:textId="15E4C098"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Pum’s laughter pealed. He clapped his palms together. “Ah, my lord is wise! Come evening, let him deem whether or not he was led to pleasure and, yes, knowledge such as he seeks, and perhaps he</w:t>
      </w:r>
      <w:r w:rsidR="00FB7951">
        <w:rPr>
          <w:rFonts w:ascii="Verdana" w:hAnsi="Verdana"/>
          <w:color w:val="000000"/>
          <w:sz w:val="20"/>
        </w:rPr>
        <w:t> . . .</w:t>
      </w:r>
      <w:r w:rsidRPr="00FB6D0C">
        <w:rPr>
          <w:rFonts w:ascii="Verdana" w:hAnsi="Verdana"/>
          <w:color w:val="000000"/>
          <w:sz w:val="20"/>
        </w:rPr>
        <w:t xml:space="preserve"> will in his magnanimity see fit to bestow largesse on his guide.”</w:t>
      </w:r>
    </w:p>
    <w:p w14:paraId="33892C16"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 grinned. “Give me the grand tour, then.”</w:t>
      </w:r>
    </w:p>
    <w:p w14:paraId="306D1159"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Pum assumed shyness. “May we first seek the Street of the Tailors? Yesterday I took it upon myself to order new garb that should be ready now. The cost will bear hard on a poor youth, despite the munificence his master has already shown, for I must pay for speed as well as fine material. Yet it is not fitting that a great lord’s attendant should go in rags like these.”</w:t>
      </w:r>
    </w:p>
    <w:p w14:paraId="633F5680"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 groaned, though he didn’t really mind. “I catch your drift. Och, how I do! ‘Tis unsuited to my dignity that you buy your own garments. Well, let’s go, and ‘tis I will be standing you your coat of many colors.”</w:t>
      </w:r>
    </w:p>
    <w:p w14:paraId="0FE65E2B"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Hiram did not quite resemble his average subject. He was taller, lighter-complexioned, hair and beard reddish, eyes gray, nose straight. His appearance recalled the Sea Peoples—that buccaneer horde of displaced Cretans and European barbarians, some of them from the far North, who raided Egypt a couple of centuries before, and eventually became the principal ancestors of the Philistines. A lesser number, ending up in Lebanon and Syria, interbred with certain Bedouin types who were themselves getting interested in nautical things. From that cross arose the Phoenicians. The invader blood still showed in their aristocrats.</w:t>
      </w:r>
    </w:p>
    <w:p w14:paraId="13B76028"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Soloman’s palace, of which the Bible was to boast, would when finished be a cut-rate imitation of the house in which Hiram already dwelt. The king himself, though, usually went simply clad, in a white linen kaftan with purple trim, slippers of fine leather, a gold headband and a massive ruby ring to signify royalty. His manner, likewise, was direct and unaffected. Middle-aged, he looked younger, and his vigor remained unabated.</w:t>
      </w:r>
    </w:p>
    <w:p w14:paraId="7CF08B69"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He and Everard sat in a room broad, gracious, and airy, that opened on a cloister garden and fish pond. The carpet was of straw, but dyed in fine patterns. Frescoes on the plaster walls had been done by an artist imported from Babylonia, depicting arbors, flowers, and winged chimeras. A low table between the men was of ebony inlaid with mother-of-pearl. It held unwatered wine in glass cups, and dishes of fruit, bread, cheese, sweets. A pretty girl in a diaphanous gown knelt nearby and strummed a lyre. Two manservants awaited orders in the background.</w:t>
      </w:r>
    </w:p>
    <w:p w14:paraId="332133C8"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“You are being right mysterious, Eborix,” murmured Hiram.</w:t>
      </w:r>
    </w:p>
    <w:p w14:paraId="1BCC4438"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“Sure, and ‘tis not my wish to withhold aught from your highness,” Everard replied carefully. A word of command could bring in guardsmen to kill him. No, that was unlikely; a guest was sacred. But if he offended the king, his whole mission was compromised. “Aye, vague I am about certain things, but only because my knowledge of them is slight. Nor would I risk laying baseless charges against anyone, should my information prove in error.”</w:t>
      </w:r>
    </w:p>
    <w:p w14:paraId="0661D38A"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lastRenderedPageBreak/>
        <w:t>Hiram bridged his fingers and frowned. “Still, you claim to bear word of danger—word which contradicts what you have said elsewhere. You are scarcely the bluff warrior you pass yourself off as.”</w:t>
      </w:r>
    </w:p>
    <w:p w14:paraId="71FD1BA3"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 constructed a smile. “My lord in his wisdom knows well that an unlettered tribesman is not necessarily a fool. To him I admit having, ah, earlier shaded the truth a wee bit. ‘Twas because I had to, even as any Tyrian tradesman does in the normal course of business. Is that not so?”</w:t>
      </w:r>
    </w:p>
    <w:p w14:paraId="161A397F"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Hiram laughed and relaxed. “Say on. If you are a rogue, you are at least an interesting one.”</w:t>
      </w:r>
    </w:p>
    <w:p w14:paraId="071C8B97"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Patrol psychologists had invested considerable thought in Everard’s yarn. There was no way for it to be immediately convincing, nor was that desirable; the king should not be stampeded into actions that might change known history. Yet the tale must be sufficiently plausible that he would cooperate in the investigation which was Everard’s real purpose.</w:t>
      </w:r>
    </w:p>
    <w:p w14:paraId="6D23DA26"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“Know, then, O lord, that my father was a chieftain in a mountain land far over the waves”—the Hallstatt region of Austria.</w:t>
      </w:r>
    </w:p>
    <w:p w14:paraId="1374C9C9"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Eborix went on to relate how various Celts who had been among the Sea Peoples fled back there after the shattering defeat which Rameses III inflicted on those quasi-vikings in 1149 B.C. Their descendants had maintained tenuous connection, mostly along the amber route, with the descendants of kinsmen who settled in Canaan by leave of victorious Pharaoh. Old ambitions were unforgotten; Celts have always had a long racial memory. Talk went on about reviving the great Mediterranean push. That dream strengthened as wave after wave of barbarians came down into Greece, over the wreckage of Mycenaean civilization, and chaos spread through the Adriatic and far into Anatolia.</w:t>
      </w:r>
    </w:p>
    <w:p w14:paraId="026DDFBE"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Eborix knew of spies who had also served as emissaries to the kings of the Philistine city-states. Tyre’s amicability toward the Jews did not exactly endear it to the Philistines; and of course the riches of Phoenicia provided ever more temptation. Schemes developed fitfully, slowly, over a period of generations. Eborix himself was not sure how far along arrangements might be, to bring south an army of Celtic adventurers.</w:t>
      </w:r>
    </w:p>
    <w:p w14:paraId="4C2D2695"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To Hiram he admitted frankly that he would have considered joining such a troop, his handfast men at his back. However, a feud between clans had ended in the overthrow and slaying of his father. Eborix had barely escaped alive. Wanting revenge as much as he wanted to mend his fortunes, he made the trek hither. A Tyre grateful for his warning might, if nothing else, give him the means to hire soldiers of his own and bring them home to reinstate him.</w:t>
      </w:r>
    </w:p>
    <w:p w14:paraId="7B2E0290"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“You offer me no proof,” said the king slowly, “naught but your naked word.”</w:t>
      </w:r>
    </w:p>
    <w:p w14:paraId="2F253664"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 nodded. “My lord sees clearly as Ra, the Falcon of Egypt. Did I not agree beforehand that I could be mistaken, that there may in truth be no real menace, just the scutterings and chatterings of vainglorious apes? Nonetheless I do urge that my lord have the matter looked into as closely as may be, for safety’s sake. In that effort, ‘tis I his servant that could be of help. Not only do I know my folk and their ways, but in wandering across their continent I met many different tribes, aye, and civilized nations too. I might therefore be a better hound than most, upon this particular scent.”</w:t>
      </w:r>
    </w:p>
    <w:p w14:paraId="41A45958"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Hiram tugged his beard. “Perhaps. Such a conspiracy must needs involve more than a few wild mountaineers and Philistine magnates. Men of several origins—but foreigners come and go like vagrant breezes. Who shall track the wind?”</w:t>
      </w:r>
    </w:p>
    <w:p w14:paraId="59045597"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Everard’s heart slugged. Here was the moment toward which he had striven. “Your highness, I’ve thought much upon this, and the gods have sent me some ideas. I’m thinking we should first search not for common merchants, skippers, and seamen, but for strangers from lands which Tyrians have seldom or never visited, strangers who ask questions that often do not pertain to trade, or even to ordinary inquisitiveness. They would be inserting themselves into high places as well as low, seeking to learn everything. Does my lord recall any such?”</w:t>
      </w:r>
    </w:p>
    <w:p w14:paraId="16546CC8"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Hiram shook his head. “No, none unaccountable like that. And I would have heard about them and wanted to see them. My followers are aware of how I always hunger for new knowledge, fresh news.” He chuckled. “As witness the fact I was willing to receive you.”</w:t>
      </w:r>
    </w:p>
    <w:p w14:paraId="3FDDEFDA"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lastRenderedPageBreak/>
        <w:t>Everard swallowed his disappointment. It tasted sour. But I shouldn’t have imagined the enemy would be openly active now, this close to the time when he’s going to strike. He’d know the Patrol would be busy. No, he’d do his preliminary research, acquire his detailed information about Phoenicia and its vulnerabilities, earlier. Maybe quite a bit earlier.</w:t>
      </w:r>
    </w:p>
    <w:p w14:paraId="404744B4"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“My lord,” he said, “if there is indeed a menace, it must have been a long while in the egg. Dare I ask your highness to think back? The king in his omniscience might recollect something from years agone.”</w:t>
      </w:r>
    </w:p>
    <w:p w14:paraId="09238450"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Hiram lowered his gaze and concentrated. Sweat prickled Everard’s skin. He forced himself to sit still. Finally, softly, he heard:</w:t>
      </w:r>
    </w:p>
    <w:p w14:paraId="32979926" w14:textId="6402C38B"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“Well, late in the reign of my illustrious father King Abibaal</w:t>
      </w:r>
      <w:r w:rsidR="00FB7951">
        <w:rPr>
          <w:rFonts w:ascii="Verdana" w:hAnsi="Verdana"/>
          <w:color w:val="000000"/>
          <w:sz w:val="20"/>
        </w:rPr>
        <w:t> . . .</w:t>
      </w:r>
      <w:r w:rsidRPr="00FB6D0C">
        <w:rPr>
          <w:rFonts w:ascii="Verdana" w:hAnsi="Verdana"/>
          <w:color w:val="000000"/>
          <w:sz w:val="20"/>
        </w:rPr>
        <w:t xml:space="preserve"> yes</w:t>
      </w:r>
      <w:r w:rsidR="00FB7951">
        <w:rPr>
          <w:rFonts w:ascii="Verdana" w:hAnsi="Verdana"/>
          <w:color w:val="000000"/>
          <w:sz w:val="20"/>
        </w:rPr>
        <w:t> . . .</w:t>
      </w:r>
      <w:r w:rsidRPr="00FB6D0C">
        <w:rPr>
          <w:rFonts w:ascii="Verdana" w:hAnsi="Verdana"/>
          <w:color w:val="000000"/>
          <w:sz w:val="20"/>
        </w:rPr>
        <w:t xml:space="preserve"> he had certain guests for a spell, about whom rumors flew. They were not of any land familiar to us</w:t>
      </w:r>
      <w:r w:rsidR="00FB7951">
        <w:rPr>
          <w:rFonts w:ascii="Verdana" w:hAnsi="Verdana"/>
          <w:color w:val="000000"/>
          <w:sz w:val="20"/>
        </w:rPr>
        <w:t> . . .</w:t>
      </w:r>
      <w:r w:rsidRPr="00FB6D0C">
        <w:rPr>
          <w:rFonts w:ascii="Verdana" w:hAnsi="Verdana"/>
          <w:color w:val="000000"/>
          <w:sz w:val="20"/>
        </w:rPr>
        <w:t xml:space="preserve"> Seekers of wisdom from the Far East, they said</w:t>
      </w:r>
      <w:r w:rsidR="00FB7951">
        <w:rPr>
          <w:rFonts w:ascii="Verdana" w:hAnsi="Verdana"/>
          <w:color w:val="000000"/>
          <w:sz w:val="20"/>
        </w:rPr>
        <w:t> . . .</w:t>
      </w:r>
      <w:r w:rsidRPr="00FB6D0C">
        <w:rPr>
          <w:rFonts w:ascii="Verdana" w:hAnsi="Verdana"/>
          <w:color w:val="000000"/>
          <w:sz w:val="20"/>
        </w:rPr>
        <w:t xml:space="preserve"> What was the name of their country? Shee-an? No, belike not.” Hiram sighed. “Memory fades. Especially memory of mere words.”</w:t>
      </w:r>
    </w:p>
    <w:p w14:paraId="7CDB2775"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“My lord did not meet them himself, then?”</w:t>
      </w:r>
    </w:p>
    <w:p w14:paraId="7E85BFD7"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“No, I was gone, spending some years in travel through our hinterlands and abroad, so as to prepare myself for the throne. And now Abibaal sleeps with his fathers. As, I fear, do well-nigh all who may have encountered those men.”</w:t>
      </w:r>
    </w:p>
    <w:p w14:paraId="6C1DA38C"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 suppressed a sigh of his own and struggled to ease off. The lead was fog-tenuous, if it was a lead. But what could he expect? The enemy wouldn’t have left engraved announcements.</w:t>
      </w:r>
    </w:p>
    <w:p w14:paraId="48182938"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Nobody here kept journals or saved letters, nor did anybody number years in the manner of later civilizations. Everard would not be able to learn precisely when Abibaal entertained his curious visitors. The Patrolman would be lucky to find one or two individuals who remembered them well. Hiram had reigned for two decades now, and life expectancy was not great.</w:t>
      </w:r>
    </w:p>
    <w:p w14:paraId="61F230D1"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I’ve got to try, though. It’s the single lonely clue I’ve turned up. Or else it’s a false scent, of course. Those could have been legitimate contemporaries—explorers from Chou Dynasty China, maybe.</w:t>
      </w:r>
    </w:p>
    <w:p w14:paraId="2347BC36"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He cleared his throat. “Does my lord grant permission for his servant to ask questions, in the royal household as well as in the city? I’m thinking that humble folk might speak a little more free and open before a plain fellow like me, than they would in the awe of his highness’s presence.”</w:t>
      </w:r>
    </w:p>
    <w:p w14:paraId="120C27E1"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Hiram smiled. “For a plain fellow, Eborix, you’ve a smooth tongue. But—yes, you may try. Abide for a while as my guest, with your young footman whom I noticed outside. We’ll talk further. If nothing else, you are a fanciful talker.”</w:t>
      </w:r>
    </w:p>
    <w:p w14:paraId="7762A86B"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A page conducted Everard and Pum through corridors to their quarters, as evening closed. “The noble visitor will dine with the guards officers and men of like rank, unless he is bidden to the royal board,” he explained obsequiously. “His attendant is welcome at the freeborn servants’ mess. If aught be desired, let him only inform a butler or steward; his highness’s generosity knows no bounds.”</w:t>
      </w:r>
    </w:p>
    <w:p w14:paraId="1EE40E3A"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 resolved not to try that generosity too far. The household seemed more status-conscious than Tyrians generally were—no doubt the presence of many out-and-out slaves reinforced that—but Hiram was probably not above thrift.</w:t>
      </w:r>
    </w:p>
    <w:p w14:paraId="2E029C91"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Yet when the Patrolman reached his room, he found that the king was a thoughtful host. Hiram must have issued orders after their discussion, while the newcomers were shown the rights of the palace and given a light supper.</w:t>
      </w:r>
    </w:p>
    <w:p w14:paraId="353D23D1"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chamber was large, well-furnished, lit by several lamps. A window, which could be shuttered, overlooked a court where flowers and pomegranates grew. Doors were solid wood on bronze hinges. The interior one stood open on an adjacent cubicle, sufficient for a straw tick and a pot, where Pum would sleep.</w:t>
      </w:r>
    </w:p>
    <w:p w14:paraId="0593EB29"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 halted. Lamplight fell soft over carpet, draperies, chairs, a table, a cedar chest, a double bed. Shadows stirred as a young woman arose and genuflected.</w:t>
      </w:r>
    </w:p>
    <w:p w14:paraId="16B13C65"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“Does my lord wish more?” asked the page. “If not, let this lowly person bid him a good night.” He bowed and departed.</w:t>
      </w:r>
    </w:p>
    <w:p w14:paraId="2866A085"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Breath hissed between Pum’s teeth. “Master, she’s beautiful!”</w:t>
      </w:r>
    </w:p>
    <w:p w14:paraId="0428E024"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Everard’s cheeks smoldered. “Uh-huh. Good night to you, too, lad.”</w:t>
      </w:r>
    </w:p>
    <w:p w14:paraId="2F2B860B"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“Noble sir—”</w:t>
      </w:r>
    </w:p>
    <w:p w14:paraId="33C219FB"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lastRenderedPageBreak/>
        <w:t>“Good night, I said.”</w:t>
      </w:r>
    </w:p>
    <w:p w14:paraId="386B7EB0"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Plum rolled eyes toward the ceiling, shrugged elaborately, and trudged to his kennel. The door slammed behind him.</w:t>
      </w:r>
    </w:p>
    <w:p w14:paraId="0EE7EAE0"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“Stand straight, my dear,” Everard mumbled. “Don’t be afraid. I’d never hurt you.”</w:t>
      </w:r>
    </w:p>
    <w:p w14:paraId="722A4B0B"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woman obeyed, arms crossed over bosom and head meekly lowered. She was tall for this milieu, slender, stacked. The wispy gown decked a fair skin. The hair knotted loosely at her nape was ruddy-brown. Feeling almost diffident, he laid a finger beneath her chin. She lifted a face that was blue-eyed, pert-nosed, full-lipped, piquantly freckled.</w:t>
      </w:r>
    </w:p>
    <w:p w14:paraId="5B8DE3A0"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“Who are you?” he wondered. His throat felt tight.</w:t>
      </w:r>
    </w:p>
    <w:p w14:paraId="6D624A10"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“Your handmaiden sent to attend you, lord.” Her words bore a lilting foreign accent. “What is your pleasure?”</w:t>
      </w:r>
    </w:p>
    <w:p w14:paraId="6EC038F4" w14:textId="06B01EDD"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“I</w:t>
      </w:r>
      <w:r w:rsidR="00FB7951">
        <w:rPr>
          <w:rFonts w:ascii="Verdana" w:hAnsi="Verdana"/>
          <w:color w:val="000000"/>
          <w:sz w:val="20"/>
        </w:rPr>
        <w:t> . . .</w:t>
      </w:r>
      <w:r w:rsidRPr="00FB6D0C">
        <w:rPr>
          <w:rFonts w:ascii="Verdana" w:hAnsi="Verdana"/>
          <w:color w:val="000000"/>
          <w:sz w:val="20"/>
        </w:rPr>
        <w:t xml:space="preserve"> I asked who you are. Your name, your people.”</w:t>
      </w:r>
    </w:p>
    <w:p w14:paraId="5F55CD45"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“They call me Pleshti, master.”</w:t>
      </w:r>
    </w:p>
    <w:p w14:paraId="79B0A7CE"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“Because they can’t pronounce your real name, I’ll be bound, or won’t bother to. What is it?”</w:t>
      </w:r>
    </w:p>
    <w:p w14:paraId="09227E94"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She swallowed. Tears glimmered. “I was Bronwen once,” she whispered.</w:t>
      </w:r>
    </w:p>
    <w:p w14:paraId="0B5EA73F"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 nodded to himself. Glancing around, he saw a jug of wine as well as water on the table, plus a beaker and a bowl of fruit. He took her hand. It lay small and tender in his. “Come,” he said, “let’s sit down, take refreshment, get acquainted. We’ll share yon glass.”</w:t>
      </w:r>
    </w:p>
    <w:p w14:paraId="4942C732"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She shuddered and half shrank away. Sadness touched him afresh, though he achieved a smile. “Don’t be afraid, Bronwen. I’m not leading up to anything that could hurt you. I simply wish us to be friends. You see, macushla, I think you’re of my folk.”</w:t>
      </w:r>
    </w:p>
    <w:p w14:paraId="21E0A28E"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She fought off the weeping, squared her shoulders, and gulped, “My lord is, is g-godlike in his kindness. How shall I ever thank him?”</w:t>
      </w:r>
    </w:p>
    <w:p w14:paraId="41C8EFD0"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 led her to the table, got her seated, and poured. Before long her story came forth.</w:t>
      </w:r>
    </w:p>
    <w:p w14:paraId="54A4CA50"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 xml:space="preserve">It was all too ordinary. Though her concepts of geography were vague, he deduced that she belonged to a Celtic tribe which had migrated south from the Danubian </w:t>
      </w:r>
      <w:r w:rsidRPr="00FB6D0C">
        <w:rPr>
          <w:rStyle w:val="0Text"/>
          <w:rFonts w:ascii="Verdana" w:hAnsi="Verdana"/>
          <w:color w:val="000000"/>
          <w:sz w:val="20"/>
        </w:rPr>
        <w:t>Urheimat.</w:t>
      </w:r>
      <w:r w:rsidRPr="00FB6D0C">
        <w:rPr>
          <w:rFonts w:ascii="Verdana" w:hAnsi="Verdana"/>
          <w:color w:val="000000"/>
          <w:sz w:val="20"/>
        </w:rPr>
        <w:t xml:space="preserve"> Hers was a village at the head of the Adriatic Sea, and she had been the daughter of a well-to-do yeoman, as Bronze Age primitives reckoned prosperity.</w:t>
      </w:r>
    </w:p>
    <w:p w14:paraId="50F25167"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She hadn’t counted birthdays before nor years after, but he figured she was about thirteen when the Tyrians came, about a decade ago. They were in a single ship, boldly questing north in search of new trade possibilities. They camped on the shore and dickered in sign language. Evidently they decided there was nothing worth coming back for, because when they left, they kidnapped several children who had wandered near to look at the marvelous foreigners. Bronwen was among them.</w:t>
      </w:r>
    </w:p>
    <w:p w14:paraId="7B29BD4C"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Tyrians hadn’t raped their female captives, nor mistreated any of either sex more than they found necessary. A virgin in sound condition was worth too much on the slave market. Everard admitted that he couldn’t even call the sailors evil. They had just done what came naturally in the ancient world, and most subsequent history for that matter.</w:t>
      </w:r>
    </w:p>
    <w:p w14:paraId="0B50077F"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Bronwen lucked out, everything considered. She was acquired for the palace: not the royal harem, though the king had had her unofficially a few times, but for him to lend to such houseguests as he would favor. Men were seldom deliberately cruel to her. The pain that never ended lay in being captive among aliens.</w:t>
      </w:r>
    </w:p>
    <w:p w14:paraId="183C426B"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That, and her children. She had borne four over the years, of whom two died in infancy—a good record, especially when they hadn’t cost her much in the way of teeth or health. The surviving pair were still small. The girl would probably become a concubine too when she reached puberty, unless she was passed on to a brothel. (Slave women did not get deflowered as a religious rite. Who cared about their fortunes in later life?) The boy would probably be castrated at that age, since his upbringing at court would have made him a potential harem attendant.</w:t>
      </w:r>
    </w:p>
    <w:p w14:paraId="5ACCCDF3"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As for Bronwen, when she lost her looks she’d be assigned to labor. Not having been trained in skills such as weaving, she’d likeliest end in the scullery or at a quern.</w:t>
      </w:r>
    </w:p>
    <w:p w14:paraId="7E05BD43"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 had to coax all this out of her, piece by harsh little piece. She didn’t lament nor beg. Her fate was what it was. He remembered a line Thucydides would pen centuries hence, about the disastrous Athenian military expedition whose last members ended their days in the mines of Sicily. “Having done what men could, they suffered what men must.”</w:t>
      </w:r>
    </w:p>
    <w:p w14:paraId="3D3AB950"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lastRenderedPageBreak/>
        <w:t>And women. Especially women. He wondered if, way down inside, he had Bronwen’s courage. He doubted it.</w:t>
      </w:r>
    </w:p>
    <w:p w14:paraId="10E40337"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About himself he was short-spoken. After avoiding one Celt and then getting another thrust upon him, so to speak, he felt he’d better play very close to his vest.</w:t>
      </w:r>
    </w:p>
    <w:p w14:paraId="165BFD98"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Nonetheless, at last she looked at him, flushed, aglow, and said in a slightly wine-slurred voice, “Oh, Eborix—” He couldn’t follow the rest.</w:t>
      </w:r>
    </w:p>
    <w:p w14:paraId="621C74ED"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“I fear my tongue is too unlike yours, my dear,” he said.</w:t>
      </w:r>
    </w:p>
    <w:p w14:paraId="78BE9796"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She returned to Punic: “Eborix, how generous of Asherat that she brought me to you for, for whatever time she grants. How wonderful. Now come, sweet lord, let your handmaiden give you back some of the joy—” She rose, came around the table, cast her warmth and suppleness into his lap.</w:t>
      </w:r>
    </w:p>
    <w:p w14:paraId="42CA607C"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He had already consulted his conscience. If he didn’t do what everybody expected, word was bound to reach the king. Hiram might well take umbrage, or wonder what was wrong with his guest. Bronwen herself would be hurt, bewildered; she might get in trouble. Besides, she was lovely, and he’d been much deprived. Poor Sarai scarcely counted.</w:t>
      </w:r>
    </w:p>
    <w:p w14:paraId="68E44CC9"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He gathered Bronwen to him.</w:t>
      </w:r>
    </w:p>
    <w:p w14:paraId="1962AFC3" w14:textId="465D7B71"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 xml:space="preserve">Intelligent, observant, sensitive, she had well learned how to please a man. He hadn’t figured on more than once, but she changed his mind about that, more than once. Her own ardor didn’t seem faked, either. Well, he was probably the first man who had ever tried to please </w:t>
      </w:r>
      <w:r w:rsidRPr="00FB6D0C">
        <w:rPr>
          <w:rStyle w:val="0Text"/>
          <w:rFonts w:ascii="Verdana" w:hAnsi="Verdana"/>
          <w:color w:val="000000"/>
          <w:sz w:val="20"/>
        </w:rPr>
        <w:t>her.</w:t>
      </w:r>
      <w:r w:rsidRPr="00FB6D0C">
        <w:rPr>
          <w:rFonts w:ascii="Verdana" w:hAnsi="Verdana"/>
          <w:color w:val="000000"/>
          <w:sz w:val="20"/>
        </w:rPr>
        <w:t xml:space="preserve"> After the second round, she whispered brokenly into his ear: “I’ve</w:t>
      </w:r>
      <w:r w:rsidR="00FB7951">
        <w:rPr>
          <w:rFonts w:ascii="Verdana" w:hAnsi="Verdana"/>
          <w:color w:val="000000"/>
          <w:sz w:val="20"/>
        </w:rPr>
        <w:t> . . .</w:t>
      </w:r>
      <w:r w:rsidRPr="00FB6D0C">
        <w:rPr>
          <w:rFonts w:ascii="Verdana" w:hAnsi="Verdana"/>
          <w:color w:val="000000"/>
          <w:sz w:val="20"/>
        </w:rPr>
        <w:t xml:space="preserve"> borne no further</w:t>
      </w:r>
      <w:r w:rsidR="00FB7951">
        <w:rPr>
          <w:rFonts w:ascii="Verdana" w:hAnsi="Verdana"/>
          <w:color w:val="000000"/>
          <w:sz w:val="20"/>
        </w:rPr>
        <w:t> . . .</w:t>
      </w:r>
      <w:r w:rsidRPr="00FB6D0C">
        <w:rPr>
          <w:rFonts w:ascii="Verdana" w:hAnsi="Verdana"/>
          <w:color w:val="000000"/>
          <w:sz w:val="20"/>
        </w:rPr>
        <w:t xml:space="preserve"> these past three years. How I am praying the goddess will open my womb for you, Eborix, Eborix—”</w:t>
      </w:r>
    </w:p>
    <w:p w14:paraId="79FD7F2A"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He didn’t remind her that any such child would be a slave also.</w:t>
      </w:r>
    </w:p>
    <w:p w14:paraId="0D04585C"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Yet before they slept she murmured something else, which he thought she might well not have let slip if she were fully awake: “We have been one flesh tonight, my lord, and may we be so often again. But know that I know we are not of one people.”</w:t>
      </w:r>
    </w:p>
    <w:p w14:paraId="7ABE7CB0"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“What?” An iciness stabbed him. He sat bolt upright.</w:t>
      </w:r>
    </w:p>
    <w:p w14:paraId="78C25FC6" w14:textId="116C8E9D"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She snuggled close. “Lie down, my heart. Never, never will I betray you. But</w:t>
      </w:r>
      <w:r w:rsidR="00FB7951">
        <w:rPr>
          <w:rFonts w:ascii="Verdana" w:hAnsi="Verdana"/>
          <w:color w:val="000000"/>
          <w:sz w:val="20"/>
        </w:rPr>
        <w:t> . . .</w:t>
      </w:r>
      <w:r w:rsidRPr="00FB6D0C">
        <w:rPr>
          <w:rFonts w:ascii="Verdana" w:hAnsi="Verdana"/>
          <w:color w:val="000000"/>
          <w:sz w:val="20"/>
        </w:rPr>
        <w:t xml:space="preserve"> I remember enough things from home, small things, and I do not believe Geyils in the mountains can be that different from Geyils by the sea</w:t>
      </w:r>
      <w:r w:rsidR="00FB7951">
        <w:rPr>
          <w:rFonts w:ascii="Verdana" w:hAnsi="Verdana"/>
          <w:color w:val="000000"/>
          <w:sz w:val="20"/>
        </w:rPr>
        <w:t> . . .</w:t>
      </w:r>
      <w:r w:rsidRPr="00FB6D0C">
        <w:rPr>
          <w:rFonts w:ascii="Verdana" w:hAnsi="Verdana"/>
          <w:color w:val="000000"/>
          <w:sz w:val="20"/>
        </w:rPr>
        <w:t xml:space="preserve"> Hush, hush, your secret is safe. Why should Bronwen Brannoch’s daughter betray the only person here who ever cared about her? Sleep, my nameless darling, sleep well in my arms.”</w:t>
      </w:r>
    </w:p>
    <w:p w14:paraId="53E1283D"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At dawn a servant roused Everard—apologizing, flattering all the while—and took him away to a hot bath. Soap was for the future, but a sponge and a pumice stone scrubbed his skin, and afterward the servant gave him a rubdown with fragrant oil and a deft shave. He met the guard’s officers, then, for a meager breakfast and lively conversation.</w:t>
      </w:r>
    </w:p>
    <w:p w14:paraId="7FD188FE"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“I’m going off duty today,” proposed a man among them. “What say we ferry over to Usu, friend Eborix? I’ll show you around. Later, if daylight remains, we can go for a ride outside the walls.” Everard wasn’t sure whether that would be on a donkeyback or, more swiftly if less comfortably, in a war chariot. To date, horses were almost always draft animals, too valuable for any purposes but combat and pomp.</w:t>
      </w:r>
    </w:p>
    <w:p w14:paraId="24817A80"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“Many thanks,” the Patrolman answered. “First, though, I’ve need to see a woman called Sarai. She works in the steward’s department.”</w:t>
      </w:r>
    </w:p>
    <w:p w14:paraId="16454EA7"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Brows lifted. “What,” scoffed a soldier, “do you Northerners prefer grubby housekeepers to the king’s choice?”</w:t>
      </w:r>
    </w:p>
    <w:p w14:paraId="7BE72173"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Style w:val="0Text"/>
          <w:rFonts w:ascii="Verdana" w:hAnsi="Verdana"/>
          <w:color w:val="000000"/>
          <w:sz w:val="20"/>
        </w:rPr>
        <w:t>What a gossipy village the palace is,</w:t>
      </w:r>
      <w:r w:rsidRPr="00FB6D0C">
        <w:rPr>
          <w:rFonts w:ascii="Verdana" w:hAnsi="Verdana"/>
          <w:color w:val="000000"/>
          <w:sz w:val="20"/>
        </w:rPr>
        <w:t xml:space="preserve"> Everard thought. </w:t>
      </w:r>
      <w:r w:rsidRPr="00FB6D0C">
        <w:rPr>
          <w:rStyle w:val="0Text"/>
          <w:rFonts w:ascii="Verdana" w:hAnsi="Verdana"/>
          <w:color w:val="000000"/>
          <w:sz w:val="20"/>
        </w:rPr>
        <w:t>I’d better restore my reputation fast.</w:t>
      </w:r>
      <w:r w:rsidRPr="00FB6D0C">
        <w:rPr>
          <w:rFonts w:ascii="Verdana" w:hAnsi="Verdana"/>
          <w:color w:val="000000"/>
          <w:sz w:val="20"/>
        </w:rPr>
        <w:t xml:space="preserve"> He sat straight, cast a cold look across the table, and growled, “I am present at the king’s behest, to conduct inquiries that are no concern of anybody else’s. Is that clear, gossoon?”</w:t>
      </w:r>
    </w:p>
    <w:p w14:paraId="6CFB2F3D"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“Oh, yes, oh, yes! I did but jest, noble sir. Wait, I’ll go find somebody who’ll know where she is.” The man scrambled from his bench.</w:t>
      </w:r>
    </w:p>
    <w:p w14:paraId="7B5017BD"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 xml:space="preserve">Guided to an offside room, Everard had a few minutes alone. He spent them reflecting upon his sense of urgency. Theoretically, he had as much time as he wanted; if need be, he could always double back, provided he took care to keep people from seeing him next to himself. In practice, that entailed risks acceptable only in the worst emergencies. Besides the chance of starting a causal loop that might expand out of control, there was the possibility of something going wrong in the mundane course of events. The likelihood of that would increase as the operation grew more long-drawn and complex. Then too, </w:t>
      </w:r>
      <w:r w:rsidRPr="00FB6D0C">
        <w:rPr>
          <w:rFonts w:ascii="Verdana" w:hAnsi="Verdana"/>
          <w:color w:val="000000"/>
          <w:sz w:val="20"/>
        </w:rPr>
        <w:lastRenderedPageBreak/>
        <w:t>he had a natural impatience to get on with his job, complete it, nail down the existence of the world that begot him.</w:t>
      </w:r>
    </w:p>
    <w:p w14:paraId="4AABB31B"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A dumpy figure parted the door curtain. Sarai knelt before him. “Your adorer awaits her lord’s bidding,” she said in a slightly uneven voice.</w:t>
      </w:r>
    </w:p>
    <w:p w14:paraId="3802FFFB"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“Rise,” Everard told her. “Be at ease. I want no more than to ask a question or two of you.”</w:t>
      </w:r>
    </w:p>
    <w:p w14:paraId="66230C9C"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Her eyelids fluttered. She blushed to the end of her large nose. “Whatever my lord commands, she who owes him so much shall strive to fulfill.”</w:t>
      </w:r>
    </w:p>
    <w:p w14:paraId="69A7A100"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He understood she was being neither slavish nor coquettish. She neither invited nor expected forwardness on his part. Once she had made her sacrifice to the goddess, a pious Phoenician woman stayed chaste. Sarai was simply, humbly grateful to him. He felt touched.</w:t>
      </w:r>
    </w:p>
    <w:p w14:paraId="5ED85F28"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“Be at ease,” he repeated. “Let your mind roam free. On behalf of the king, I seek knowledge of certain men who once visited his father, late in the life of glorious Abibaal.”</w:t>
      </w:r>
    </w:p>
    <w:p w14:paraId="2DC7596C"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Her gaze widened. “Master, I can scarcely have been born.”</w:t>
      </w:r>
    </w:p>
    <w:p w14:paraId="53BE608C"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“I know. But what of older attendants? You must know everybody on the staff. A few might remain who served in those days. Would you inquire among them?”</w:t>
      </w:r>
    </w:p>
    <w:p w14:paraId="498AAC4E"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She touched brow, lips, bosom, the sign of obedience. “Since my lord wills it.”</w:t>
      </w:r>
    </w:p>
    <w:p w14:paraId="6801172E"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He passed on what scant information he had. It disturbed her. “I fear—I fear naught will come of this,” she said. “My lord must have seen how much we make of foreigners. If any were as peculiar as that, the servants would talk about them for the rest of their days.” She smiled wryly. “After all, we’ve no great store of newness, we menials within the palace walls. We chew our gossip over and over again. I think I would have heard about those men, were anybody left who remembered them.”</w:t>
      </w:r>
    </w:p>
    <w:p w14:paraId="0CE340AA"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 cursed to himself in several languages. Looks like I’ll have to go back to Usu in person, twenty-odd years ago, and scratch around—regardless of the danger of my machine getting detected by the enemy and alerting him, or me getting killed. “Well,” he said, strained, “ask anyway, will you? If you learn nothing, that won’t be your fault.”</w:t>
      </w:r>
    </w:p>
    <w:p w14:paraId="05348464"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“No,” she breathed, “but it will be my sorrow, kind lord.” She knelt again before she departed.</w:t>
      </w:r>
    </w:p>
    <w:p w14:paraId="4AC7A082"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 went to join his acquaintance. He had no real hope of discovering a clue on the mainland today, but the jaunt should work some tension out of him.</w:t>
      </w:r>
    </w:p>
    <w:p w14:paraId="67656D32"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sun was low when they came back to the island. A thin mist lay over the sea, diffusing light, making the high walls of Tyre golden, not altogether real, like an elven castle that might at any moment glimmer away into nothingness. Landing, Everard found that most dwellers had gone home. The soldier, who had a family, bade farewell, and the Patrolman made his way to the palace through streets that, after their daytime bustle, seemed ghostly.</w:t>
      </w:r>
    </w:p>
    <w:p w14:paraId="391B0C6D"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A dark shape stood beside the royal porch, ignored by the sentries. Those climbed to their feet and hefted their spears as Everard approached, prepared to check his identity. Standing at attention had never been thought of. The woman scuttled to intercept him. As she bent the knee, he recognized Sarai.</w:t>
      </w:r>
    </w:p>
    <w:p w14:paraId="5DB895B3"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His heart sprang. “What do you want?” ripped from him.</w:t>
      </w:r>
    </w:p>
    <w:p w14:paraId="0D53E7A5"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“Lord, I have been awaiting your return much of this day, for it seemed you were anxious to get whatever word I might bear.”</w:t>
      </w:r>
    </w:p>
    <w:p w14:paraId="66EA62D5" w14:textId="1F4448C1"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She must have delegated her regular duties. The street had been hot, hour after hour. “You</w:t>
      </w:r>
      <w:r w:rsidR="00FB7951">
        <w:rPr>
          <w:rFonts w:ascii="Verdana" w:hAnsi="Verdana"/>
          <w:color w:val="000000"/>
          <w:sz w:val="20"/>
        </w:rPr>
        <w:t> . . .</w:t>
      </w:r>
      <w:r w:rsidRPr="00FB6D0C">
        <w:rPr>
          <w:rFonts w:ascii="Verdana" w:hAnsi="Verdana"/>
          <w:color w:val="000000"/>
          <w:sz w:val="20"/>
        </w:rPr>
        <w:t xml:space="preserve"> have found something?”</w:t>
      </w:r>
    </w:p>
    <w:p w14:paraId="48DE6091"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“Perhaps, master; perhaps a scrap. Would it were more.”</w:t>
      </w:r>
    </w:p>
    <w:p w14:paraId="162B76B1"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“Speak, for—for Melqart’s sake!”</w:t>
      </w:r>
    </w:p>
    <w:p w14:paraId="1C7519E1"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“For yours, lord, yours, since you did ask this of your servant.” Sarai drew breath. Her gaze met his, and stayed. Her tone became strong, matter-of-fact:</w:t>
      </w:r>
    </w:p>
    <w:p w14:paraId="536E7B58"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 xml:space="preserve">“As I feared, of those few retainers who are old enough, none had the knowledge you seek. They had not yet entered service, or if they had, they worked elsewhere for King Abibaal than at the palace—on a farm or a summer estate or some such place. At best, a man or two said he might have heard a little talk once; but what he remembered about that was no more than what my lord had already conveyed to me. I despaired, until I thought to seek a shrine of Asherat. I prayed that she be gracious unto you who had served her through me, when for so long no other man would. And lo, she answered. Praises be unto her. I recalled that an under-groom named Jantin-hamu has a father </w:t>
      </w:r>
      <w:r w:rsidRPr="00FB6D0C">
        <w:rPr>
          <w:rFonts w:ascii="Verdana" w:hAnsi="Verdana"/>
          <w:color w:val="000000"/>
          <w:sz w:val="20"/>
        </w:rPr>
        <w:lastRenderedPageBreak/>
        <w:t>alive who was formerly on the steward’s staff. I sought Jantin-hamu out, and he brought me to Bomilcar, and, aye, Bomilcar can tell about those strangers.”</w:t>
      </w:r>
    </w:p>
    <w:p w14:paraId="507EB80F"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“Why, that, that is splendid,” he blurted. “I don’t believe I myself could ever have done what you did. I wouldn’t have known.”</w:t>
      </w:r>
    </w:p>
    <w:p w14:paraId="2867F02B"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“Now I pray that this may prove to be in truth helpful to my lord,” she said mutedly, “he who was good to an ugly hill-woman. Come, I will guide you.”</w:t>
      </w:r>
    </w:p>
    <w:p w14:paraId="3675577F"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In filial piety, Jantin-hamu gave his father a place in the one-room apartment he shared with his wife and a couple of children still dependent on them. A single lamp picked out, through monstrous shadows, the straw pallets, stools, clay jugs, brazier that were about all the furniture. The woman cooked in a kitchen shared with other tenants, then brought the food here to eat; the air was close and greasy. Everybody else squatted, staring, while Everard interrogated Bomilcar.</w:t>
      </w:r>
    </w:p>
    <w:p w14:paraId="4EAA6D9D"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old man was bald except for white remnants of beard, toothless, half deaf, gnarled and crippled by arthritis, eyes turned milky by cataracts. (His chronological age must be about sixty. So much for the back-to-nature crowd in twentieth-century America.) He hunched on a stool, hands weakly clasped around a stick. His mind worked, though—reached forth out of the ruin where it was trapped like a plant reaching for sunlight.</w:t>
      </w:r>
    </w:p>
    <w:p w14:paraId="7B3C0F00" w14:textId="546FDFBA"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“Aye, aye, they come and stand before me as I speak, as if ‘twere yesterday. Could I but remember that well what happened in the real yesterday. Well, nothing did, nothing ever does anymore</w:t>
      </w:r>
      <w:r w:rsidR="00FB7951">
        <w:rPr>
          <w:rFonts w:ascii="Verdana" w:hAnsi="Verdana"/>
          <w:color w:val="000000"/>
          <w:sz w:val="20"/>
        </w:rPr>
        <w:t> . . .</w:t>
      </w:r>
    </w:p>
    <w:p w14:paraId="4A187394" w14:textId="55B0DD53"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“Seven, they were, who said they had come on a ship from the Hittite coast. Now young Matinbaal got curious, he did, and went down and asked around, and never found a skipper who’d carried any such passengers. Well, maybe ‘twas a ship that went right onward, toward Philistia or Egypt</w:t>
      </w:r>
      <w:r w:rsidR="00FB7951">
        <w:rPr>
          <w:rFonts w:ascii="Verdana" w:hAnsi="Verdana"/>
          <w:color w:val="000000"/>
          <w:sz w:val="20"/>
        </w:rPr>
        <w:t> . . .</w:t>
      </w:r>
      <w:r w:rsidRPr="00FB6D0C">
        <w:rPr>
          <w:rFonts w:ascii="Verdana" w:hAnsi="Verdana"/>
          <w:color w:val="000000"/>
          <w:sz w:val="20"/>
        </w:rPr>
        <w:t xml:space="preserve"> Sinim they called themselves, and told of faring thousands upon thousands of leagues from the Sunrise Lands, that they might bring home an account of the world to their king. They spoke fair Punic, albeit with an accent like none else I ever heard</w:t>
      </w:r>
      <w:r w:rsidR="00FB7951">
        <w:rPr>
          <w:rFonts w:ascii="Verdana" w:hAnsi="Verdana"/>
          <w:color w:val="000000"/>
          <w:sz w:val="20"/>
        </w:rPr>
        <w:t> . . .</w:t>
      </w:r>
      <w:r w:rsidRPr="00FB6D0C">
        <w:rPr>
          <w:rFonts w:ascii="Verdana" w:hAnsi="Verdana"/>
          <w:color w:val="000000"/>
          <w:sz w:val="20"/>
        </w:rPr>
        <w:t xml:space="preserve"> Taller than most, well built; they walked like wildcats, and were as mannerly and, I guessed, as dangerous if aroused. No beards; ‘twasn’t that they shaved, their faces were hairless, like women’s. Not eunuchs, however, no, the wenches lent ‘em were soon sitting down careful, heh, heh. Their eyes were light, their skins whiter even than a yellow-haired Achaean’s, but </w:t>
      </w:r>
      <w:r w:rsidRPr="00FB6D0C">
        <w:rPr>
          <w:rStyle w:val="0Text"/>
          <w:rFonts w:ascii="Verdana" w:hAnsi="Verdana"/>
          <w:color w:val="000000"/>
          <w:sz w:val="20"/>
        </w:rPr>
        <w:t>their</w:t>
      </w:r>
      <w:r w:rsidRPr="00FB6D0C">
        <w:rPr>
          <w:rFonts w:ascii="Verdana" w:hAnsi="Verdana"/>
          <w:color w:val="000000"/>
          <w:sz w:val="20"/>
        </w:rPr>
        <w:t xml:space="preserve"> straight locks were raven-black</w:t>
      </w:r>
      <w:r w:rsidR="00FB7951">
        <w:rPr>
          <w:rFonts w:ascii="Verdana" w:hAnsi="Verdana"/>
          <w:color w:val="000000"/>
          <w:sz w:val="20"/>
        </w:rPr>
        <w:t> . . .</w:t>
      </w:r>
      <w:r w:rsidRPr="00FB6D0C">
        <w:rPr>
          <w:rFonts w:ascii="Verdana" w:hAnsi="Verdana"/>
          <w:color w:val="000000"/>
          <w:sz w:val="20"/>
        </w:rPr>
        <w:t xml:space="preserve"> Ever there was an air of wizardry about them, and I heard tales of eldritch things they’d shown the king. Be that as it may, they did no harm, they were only curious, oh, how curious about every least thing in Usu, and about the plans that were then being drawn up for Tyre. They won the king’s heart; he commanded they see and hear whatever they liked, though it be the deepest secrets of a sanctuary or a merchant house</w:t>
      </w:r>
      <w:r w:rsidR="00FB7951">
        <w:rPr>
          <w:rFonts w:ascii="Verdana" w:hAnsi="Verdana"/>
          <w:color w:val="000000"/>
          <w:sz w:val="20"/>
        </w:rPr>
        <w:t> . . .</w:t>
      </w:r>
      <w:r w:rsidRPr="00FB6D0C">
        <w:rPr>
          <w:rFonts w:ascii="Verdana" w:hAnsi="Verdana"/>
          <w:color w:val="000000"/>
          <w:sz w:val="20"/>
        </w:rPr>
        <w:t xml:space="preserve"> I did often wonder, afterward, if this was what provoked the gods against them.”</w:t>
      </w:r>
    </w:p>
    <w:p w14:paraId="2716C2EB"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Judas priest! slashed through Everard. That’s almost got to be my enemies. Yes, them, Exaltationists, Varagan’s gang. “Sinim”—Chinese? A red herring, in case the Patrol stumbled onto their trail? No, I suspect not, I think probably they just used that alias so as to have a ready-made story to hand Abibaal and his court. For they didn’t bother to disguise their appearance. As in South America, Varagan must have felt sure his cleverness would be too much for the plodding Patrol. Which it might well have been, except for Sarai.</w:t>
      </w:r>
    </w:p>
    <w:p w14:paraId="2F407628"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Not that I’m very far along on the trail yet.</w:t>
      </w:r>
    </w:p>
    <w:p w14:paraId="5701ACA1"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“What became of them?” he demanded.</w:t>
      </w:r>
    </w:p>
    <w:p w14:paraId="76487CFE"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“Ah, that was a pity, unless it was punishment for something wrong they did, like maybe poking into a Holy of Holies.” Bomilcar clicked his tongue and wagged his head. “After several weeks, they asked leave to go. ‘Twas late in the season, most ships were already put away for the winter, but against advice they offered a rich payment for passage to Cyprus, and got a daring skipper to agree. I went down to the wharf myself to watch them depart, I did. A cold, blustery day, ‘twas. I watched that ship dwindle away under the racing clouds till she vanished in the brume, and something made me stop by the temple of Tanith on my way back and put oil in a lamp—not for them, understand, but for all poor mariners, on whom rests the well-being of Tyre.”</w:t>
      </w:r>
    </w:p>
    <w:p w14:paraId="55F01AAD"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 restrained himself from shaking that withered frame. “And then? Anything?”</w:t>
      </w:r>
    </w:p>
    <w:p w14:paraId="773C492B" w14:textId="7258CAC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 xml:space="preserve">“Aye, my feeling was right. My feelings have always been right, haven’t they, Jantin-hamu? Always. I should’ve been a priest, but too many boys were trying for what few </w:t>
      </w:r>
      <w:r w:rsidRPr="00FB6D0C">
        <w:rPr>
          <w:rFonts w:ascii="Verdana" w:hAnsi="Verdana"/>
          <w:color w:val="000000"/>
          <w:sz w:val="20"/>
        </w:rPr>
        <w:lastRenderedPageBreak/>
        <w:t>acolytes’ berths there were</w:t>
      </w:r>
      <w:r w:rsidR="00FB7951">
        <w:rPr>
          <w:rFonts w:ascii="Verdana" w:hAnsi="Verdana"/>
          <w:color w:val="000000"/>
          <w:sz w:val="20"/>
        </w:rPr>
        <w:t> . . .</w:t>
      </w:r>
      <w:r w:rsidRPr="00FB6D0C">
        <w:rPr>
          <w:rFonts w:ascii="Verdana" w:hAnsi="Verdana"/>
          <w:color w:val="000000"/>
          <w:sz w:val="20"/>
        </w:rPr>
        <w:t xml:space="preserve"> Ah, yes. That day a gale sprang up. The ship foundered. Everybody lost. I heard about that, I did, because we naturally wanted to know what’d happened to those strangers. Her figurehead and some other bits and pieces drifted onto the rocks where this city now is.”</w:t>
      </w:r>
    </w:p>
    <w:p w14:paraId="5ECFED28"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“But—wait, gaffer—are you sure everybody drowned?”</w:t>
      </w:r>
    </w:p>
    <w:p w14:paraId="69C9FF28"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 xml:space="preserve">“No, I suppose I couldn’t swear to that, no. I suppose a man or two could’ve clung to a plank and been borne ashore likewise. They’d’ve made landfall elsewhere and trudged home unremarked. Who in the palace cares about a common sailor? Certain is, the ship was lost, and the Sinim—for if </w:t>
      </w:r>
      <w:r w:rsidRPr="00FB6D0C">
        <w:rPr>
          <w:rStyle w:val="0Text"/>
          <w:rFonts w:ascii="Verdana" w:hAnsi="Verdana"/>
          <w:color w:val="000000"/>
          <w:sz w:val="20"/>
        </w:rPr>
        <w:t>they’d</w:t>
      </w:r>
      <w:r w:rsidRPr="00FB6D0C">
        <w:rPr>
          <w:rFonts w:ascii="Verdana" w:hAnsi="Verdana"/>
          <w:color w:val="000000"/>
          <w:sz w:val="20"/>
        </w:rPr>
        <w:t xml:space="preserve"> returned, we’d know, wouldn’t we, now?”</w:t>
      </w:r>
    </w:p>
    <w:p w14:paraId="054E8364"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Style w:val="0Text"/>
          <w:rFonts w:ascii="Verdana" w:hAnsi="Verdana"/>
          <w:color w:val="000000"/>
          <w:sz w:val="20"/>
        </w:rPr>
        <w:t xml:space="preserve">Everard’s mind whirred. </w:t>
      </w:r>
      <w:r w:rsidRPr="00FB6D0C">
        <w:rPr>
          <w:rFonts w:ascii="Verdana" w:hAnsi="Verdana"/>
          <w:color w:val="000000"/>
          <w:sz w:val="20"/>
        </w:rPr>
        <w:t>Time travelers might well have arrived here by machine, directly. The Patrol base, with instruments to detect it, wasn’t yet established. (We can’t man every instant of the millennia. At best, at need, we send agents back and forth within a milieu, out of those stations we do keep.) If they weren’t to cause a sensation that would endure, though, they would have to depart in contemporary wise, by land or sea. But surely, before embarking, they’d have checked out what the weather was going to be like. Ships in this age practically never sail during the winter; they’re too fragile.</w:t>
      </w:r>
    </w:p>
    <w:p w14:paraId="30134F59"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Could this be a false scent regardless? Bomilcar’s memory may not be as clear as he claims. And the visitors could have been from one of those odd, short-lived little civilizations that history and archaeology afterward lost sight of, and time-traveling scientists discover mainly by accident. For instance, a city-state off in the Anatolian mountains somewhere, which’d learned things from the Hittites, and whose aristocracy is so inbred that its members have a unique physiognomy—</w:t>
      </w:r>
    </w:p>
    <w:p w14:paraId="6FD7CFC3"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On the other hand, of course, this could be the real means of breaking the trail, this shipwreck. That would explain why enemy agents didn’t trouble to make themselves look Chinese.</w:t>
      </w:r>
    </w:p>
    <w:p w14:paraId="454A6227"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How to find out, before Tyre explodes?</w:t>
      </w:r>
    </w:p>
    <w:p w14:paraId="51A444D0"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“When did this happen, Bomilcar?” he asked as gently as he was able.</w:t>
      </w:r>
    </w:p>
    <w:p w14:paraId="25F0C6D1"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“Why, I told you,” the old man said. “Back in the days of King Abibaal, when I worked for his steward in the palace in Usu.”</w:t>
      </w:r>
    </w:p>
    <w:p w14:paraId="2107FEF1"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 felt acutely, annoyingly conscious of the family around and their eyes. He heard them breathe. The lamp guttered, shadows thickened, the air was cooling fast. “Could you tell me more closely?” he pursued. “Do you recall which year of Abibaal’s reign it was?”</w:t>
      </w:r>
    </w:p>
    <w:p w14:paraId="4ACC342C" w14:textId="1C052496"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“No. No. Nor anything else special. Let me think</w:t>
      </w:r>
      <w:r w:rsidR="00FB7951">
        <w:rPr>
          <w:rFonts w:ascii="Verdana" w:hAnsi="Verdana"/>
          <w:color w:val="000000"/>
          <w:sz w:val="20"/>
        </w:rPr>
        <w:t> . . .</w:t>
      </w:r>
      <w:r w:rsidRPr="00FB6D0C">
        <w:rPr>
          <w:rFonts w:ascii="Verdana" w:hAnsi="Verdana"/>
          <w:color w:val="000000"/>
          <w:sz w:val="20"/>
        </w:rPr>
        <w:t xml:space="preserve"> Was it two years, or three, after Captain Ribadi brought back such a treasure trove from—from—where was it? Somewhere beyond Tharshish</w:t>
      </w:r>
      <w:r w:rsidR="00FB7951">
        <w:rPr>
          <w:rFonts w:ascii="Verdana" w:hAnsi="Verdana"/>
          <w:color w:val="000000"/>
          <w:sz w:val="20"/>
        </w:rPr>
        <w:t> . . .</w:t>
      </w:r>
      <w:r w:rsidRPr="00FB6D0C">
        <w:rPr>
          <w:rFonts w:ascii="Verdana" w:hAnsi="Verdana"/>
          <w:color w:val="000000"/>
          <w:sz w:val="20"/>
        </w:rPr>
        <w:t xml:space="preserve"> No, wasn’t that later?</w:t>
      </w:r>
      <w:r w:rsidR="00FB7951">
        <w:rPr>
          <w:rFonts w:ascii="Verdana" w:hAnsi="Verdana"/>
          <w:color w:val="000000"/>
          <w:sz w:val="20"/>
        </w:rPr>
        <w:t> . . .</w:t>
      </w:r>
      <w:r w:rsidRPr="00FB6D0C">
        <w:rPr>
          <w:rFonts w:ascii="Verdana" w:hAnsi="Verdana"/>
          <w:color w:val="000000"/>
          <w:sz w:val="20"/>
        </w:rPr>
        <w:t xml:space="preserve"> My first wife died in childbed a while afterward, that I remember, but ‘twas several years before I could arrange a second marriage, and meanwhile I had to make do with harlots, heh, heh</w:t>
      </w:r>
      <w:r w:rsidR="00FB7951">
        <w:rPr>
          <w:rFonts w:ascii="Verdana" w:hAnsi="Verdana"/>
          <w:color w:val="000000"/>
          <w:sz w:val="20"/>
        </w:rPr>
        <w:t> . . .</w:t>
      </w:r>
      <w:r w:rsidRPr="00FB6D0C">
        <w:rPr>
          <w:rFonts w:ascii="Verdana" w:hAnsi="Verdana"/>
          <w:color w:val="000000"/>
          <w:sz w:val="20"/>
        </w:rPr>
        <w:t>” With the abruptness of the aged, Bomilcar’s mood changed. Tears trickled forth. “And my second wife, my Batbaal, she died too, of a fever</w:t>
      </w:r>
      <w:r w:rsidR="00FB7951">
        <w:rPr>
          <w:rFonts w:ascii="Verdana" w:hAnsi="Verdana"/>
          <w:color w:val="000000"/>
          <w:sz w:val="20"/>
        </w:rPr>
        <w:t> . . .</w:t>
      </w:r>
      <w:r w:rsidRPr="00FB6D0C">
        <w:rPr>
          <w:rFonts w:ascii="Verdana" w:hAnsi="Verdana"/>
          <w:color w:val="000000"/>
          <w:sz w:val="20"/>
        </w:rPr>
        <w:t xml:space="preserve"> Crazed, she was, didn’t know me any longer</w:t>
      </w:r>
      <w:r w:rsidR="00FB7951">
        <w:rPr>
          <w:rFonts w:ascii="Verdana" w:hAnsi="Verdana"/>
          <w:color w:val="000000"/>
          <w:sz w:val="20"/>
        </w:rPr>
        <w:t> . . .</w:t>
      </w:r>
      <w:r w:rsidRPr="00FB6D0C">
        <w:rPr>
          <w:rFonts w:ascii="Verdana" w:hAnsi="Verdana"/>
          <w:color w:val="000000"/>
          <w:sz w:val="20"/>
        </w:rPr>
        <w:t xml:space="preserve"> Don’t plague me, my lord, don’t plague me, leave me in peace and darkness and the gods will bless you.”</w:t>
      </w:r>
    </w:p>
    <w:p w14:paraId="16FA66E9"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I’ll get nothing further here. What did I get? Maybe nothing.</w:t>
      </w:r>
    </w:p>
    <w:p w14:paraId="1F4AB3D7"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Before he went, Everard made Jantin-hamu a present of metal which should allow the family to live in more comfort. The ancient world had some few advantages over his; it was free of gift and income taxes.</w:t>
      </w:r>
    </w:p>
    <w:p w14:paraId="0FE2059E"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A couple of hours past sunset, Everard returned to the palace. That was late in local eyes. The sentries raised rushlights, squinted at him, and summoned their officer. When Eborix had been identified, they let him in with apologies. His indulgent laugh was better than a large tip would have been.</w:t>
      </w:r>
    </w:p>
    <w:p w14:paraId="6CFE2EF3"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He didn’t really feel like laughing. Lips gone tight, he followed a lamp bearer to his room.</w:t>
      </w:r>
    </w:p>
    <w:p w14:paraId="6E5C1517"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Bronwen lay asleep. A single flame still burned. He undressed and stood for a minute or three looking down at her through the flickery dimness. Unbound, her hair glowed across the pillow. One arm, out of the blanket, didn’t quite cover a bare young breast. It was her face he regarded, though. How innocent she looked, childlike, woundable even now, even after everything she had endured.</w:t>
      </w:r>
    </w:p>
    <w:p w14:paraId="5DA1F416"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lastRenderedPageBreak/>
        <w:t>If only. No. We may be a little bit in love already. But no possible way could it last, could we ever really live together, unless as a mere pair of bodies. Too much time sunders us.</w:t>
      </w:r>
    </w:p>
    <w:p w14:paraId="291DDD04"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What shall become of her?</w:t>
      </w:r>
    </w:p>
    <w:p w14:paraId="79B4A0F1"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He started to get into bed, intending simply slumber. She roused. Slaves learn to sleep alertly. He saw joy blossom in her. “My lord! Welcome, a thousand welcomes!”</w:t>
      </w:r>
    </w:p>
    <w:p w14:paraId="218F2A20"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They held each other close. Just the same, he found he wanted to talk with her. “How did your day go?” he asked into the warmth where her jaw met her ear.</w:t>
      </w:r>
    </w:p>
    <w:p w14:paraId="0C4FC8BF"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“What? I—O master—” She was surprised that he would ask. “Why, it was pleasant, surely because your dear magic lingered. Your servant Pummairam and I chatted a long while.” She giggled. “He’s an engaging scoundrel, isn’t he? Some of his questions struck too near the bone, but have no fear, my lord; those I refused to answer, and he backed off at once. Later I sallied forth, leaving word where I could be found should my lord return, and spent the afternoon in the nursery where my children are. They are such darlings.” She didn’t venture to inquire if he would care to meet them.</w:t>
      </w:r>
    </w:p>
    <w:p w14:paraId="6BD506EC"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 xml:space="preserve">“Hm.” A thought nudged Everard. “What did Pum do meanwhile?” </w:t>
      </w:r>
      <w:r w:rsidRPr="00FB6D0C">
        <w:rPr>
          <w:rStyle w:val="0Text"/>
          <w:rFonts w:ascii="Verdana" w:hAnsi="Verdana"/>
          <w:color w:val="000000"/>
          <w:sz w:val="20"/>
        </w:rPr>
        <w:t>I can’t see him sitting idle all day, that squirrel.</w:t>
      </w:r>
    </w:p>
    <w:p w14:paraId="66778D22"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“I know not. Well, I glimpsed him twice, on his errands down the corridors, but took it for given that my lord must have commanded—My lord?”</w:t>
      </w:r>
    </w:p>
    <w:p w14:paraId="136E45DE"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Alarmed, she sat straight as Everard left the bed. He flung open the door to the cubicle. It stood empty. What in hell was Pum up to?</w:t>
      </w:r>
    </w:p>
    <w:p w14:paraId="087B1A70"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Perhaps nothing much. Yet a servant who got into mischief might cause trouble for his master.</w:t>
      </w:r>
    </w:p>
    <w:p w14:paraId="75B1E46B"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Standing there in a brown study, the floor cold beneath his feet, Everard grew aware of arms around his waist, and a cheek stroking across his shoulder blades, and a voice that crooned: “Is my lord overly weary? If so, let his handmaiden sing him a lullaby from her homeland. But if not—”</w:t>
      </w:r>
    </w:p>
    <w:p w14:paraId="4494E3BE"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Style w:val="0Text"/>
          <w:rFonts w:ascii="Verdana" w:hAnsi="Verdana"/>
          <w:color w:val="000000"/>
          <w:sz w:val="20"/>
        </w:rPr>
        <w:t>To hell with my worries. They’ll keep.</w:t>
      </w:r>
      <w:r w:rsidRPr="00FB6D0C">
        <w:rPr>
          <w:rFonts w:ascii="Verdana" w:hAnsi="Verdana"/>
          <w:color w:val="000000"/>
          <w:sz w:val="20"/>
        </w:rPr>
        <w:t xml:space="preserve"> Everard turned his attention elsewhere, and himself.</w:t>
      </w:r>
    </w:p>
    <w:p w14:paraId="1EF1C811"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boy was still missing when the man awoke. Discreet questions revealed that he had spent hours the day before talking with various members of the staff. They agreed he was inquisitive and amusing. Finally he had gone out, and no one had seen him since.</w:t>
      </w:r>
    </w:p>
    <w:p w14:paraId="3C94F810"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Probably he got restless and flitted off to spend what I’ve given him in the wineshops and cathouses. Too bad. In spite of his scapegrace style, I thought he was basically reliable, and meant to do something or other that’d give him a chance at a better life.</w:t>
      </w:r>
    </w:p>
    <w:p w14:paraId="39FD4705"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Never mind. I’ve Patrol business on hand.</w:t>
      </w:r>
    </w:p>
    <w:p w14:paraId="449A500D"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 excused himself from further activities and went alone into the city. As a hireling admitted him to the house of Zakarbaal, Yael Zorach appeared. Phoenician dress and hairdo became her charmingly well, but he was too preoccupied to appreciate it. The same strain showed on her features. “This way,” she said, unwontedly curt, and led him to the inner chambers.</w:t>
      </w:r>
    </w:p>
    <w:p w14:paraId="6EFDD644"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Her husband sat in conference with a craggy-faced bushy-bearded man whose costume varied in numerous ways from local male dress. “Oh, Manse,” Chaim exclaimed. “What a relief. I wondered if we’d have to send for you, or what.” He switched to Temporal: “Agent Manson Everard, Unattached, let me present Epsilon Korten, director of Jerusalem Base.”</w:t>
      </w:r>
    </w:p>
    <w:p w14:paraId="1B11DCDA"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other man rose in a future-military fashion and snapped a salute. “An honor, sir,” he said. Nonetheless, his rank was not much below Everard’s. He was responsible for temporal activities throughout the Hebrew lands, between the birth of David and the fall of Judah. Tyre might be more important in secular history, but it would never draw a tenth of the visitors from uptime that Jerusalem and its environs did. The position he held told Everard immediately that he was both a man of action and a scholar of profundity.</w:t>
      </w:r>
    </w:p>
    <w:p w14:paraId="17524B46"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“I’ll have Hanai bring in refreshments, and then tell the household to stay out of here and not let anybody in,” Yael proposed.</w:t>
      </w:r>
    </w:p>
    <w:p w14:paraId="4B1E791F"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 xml:space="preserve">Everard and Korten spent those minutes getting an acquaintance started. The latter was born in twenty-ninth-century New Edom on Mars. While he didn’t brag, Everard gathered that his computer analyses of early Semitic texts had joined his exploits as a spaceman in the Second Asteroid War to attract Patrol recruiters. They sounded him out, </w:t>
      </w:r>
      <w:r w:rsidRPr="00FB6D0C">
        <w:rPr>
          <w:rFonts w:ascii="Verdana" w:hAnsi="Verdana"/>
          <w:color w:val="000000"/>
          <w:sz w:val="20"/>
        </w:rPr>
        <w:lastRenderedPageBreak/>
        <w:t>got him to take tests which proved him trustworthy, revealed the existence of the organization, accepted his enlistment, trained him—the usual procedure. What was less usual was his level of competence. In many ways, his job was more demanding than Everard’s.</w:t>
      </w:r>
    </w:p>
    <w:p w14:paraId="6B19790B"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“You’ll understand that this situation is especially alarming to my office,” he said when the foursome had settled down by themselves. “If Tyre is destroyed, Europe may take decades to show any major effects, the rest of the world centuries—millennia, in the Americas or Australasia. But it will be an immediate catastrophe for Solomon’s kingdom. Lacking Hiram’s support and the prestige it confers, he probably can’t hold his tribes together long; and without Tyre at their backs, the Philistines won’t be slow to seek revenge. Judaism, Yahwistic monotheism, is new and frail, still half pagan. My extrapolation is that it won’t survive either. Yahweh will sink to being one more character in a crude and mutable pantheon.”</w:t>
      </w:r>
    </w:p>
    <w:p w14:paraId="4B459295"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“And there goes a good deal of Classical civilization,” Everard added. “Judaism influenced philosophy as well as events among both the Alexandrine Greeks and the Romans. Obviously, no Christianity, therefore no Western civilization, or Byzantine, or any of their successors. No telling what will arise instead.” He thought of another altered world, which he had helped abort, and a wound twinged that he would bear throughout his life.</w:t>
      </w:r>
    </w:p>
    <w:p w14:paraId="47153412"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“Yes, of course,” said Korten impatiently. “The point is, granted that the resources of the Patrol are finite—and, yes, spread terribly thin over a continuum that has many nexuses as critical as this one—I don’t believe it should concentrate all available effort on rescuing Tyre. If that happens, and we fail, everything is lost; the chances of our being able to restore the original world become vanishingly small. No, let us establish a strong standby—personnel, organization, plans—in Jerusalem, ready to minimize the effects there. The less that Solomon’s kingdom suffers, the less powerful the change vortex will be. That should give us more likelihood of damping it out altogether.”</w:t>
      </w:r>
    </w:p>
    <w:p w14:paraId="137B7D7E"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“Do you mean to, to write Tyre off?” Yael asked, dismayed.</w:t>
      </w:r>
    </w:p>
    <w:p w14:paraId="038A1448"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“No, certainly not. But I do want us to have some insurance against its loss.”</w:t>
      </w:r>
    </w:p>
    <w:p w14:paraId="6338C8E6"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“That in itself is playing fast and loose with history.” Chaim’s tone trembled.</w:t>
      </w:r>
    </w:p>
    <w:p w14:paraId="148008FB"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“I know. But extreme situations call for extreme measures. I came here first to discuss it with you, but please be advised that I intend to press for this policy in the highest echelons.” Korten turned to Everard. “Sir, I regret the need to reduce further the slender resources you have at your command, but my judgment is that we must.”</w:t>
      </w:r>
    </w:p>
    <w:p w14:paraId="0EE54E77"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Style w:val="0Text"/>
          <w:rFonts w:ascii="Verdana" w:hAnsi="Verdana"/>
          <w:color w:val="000000"/>
          <w:sz w:val="20"/>
        </w:rPr>
        <w:t xml:space="preserve">“They aren’t slender,” the American grumbled, “they’re downright emaciated.” </w:t>
      </w:r>
      <w:r w:rsidRPr="00FB6D0C">
        <w:rPr>
          <w:rFonts w:ascii="Verdana" w:hAnsi="Verdana"/>
          <w:color w:val="000000"/>
          <w:sz w:val="20"/>
        </w:rPr>
        <w:t>Following the preliminary legwork, what has the Patrol got here other than me?</w:t>
      </w:r>
    </w:p>
    <w:p w14:paraId="0DFFF770"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Does that mean the Danellians know I’ll succeed? Or does it mean they’ll agree with Korten—even, that Tyre is “already” doomed? If I fail—if I die—</w:t>
      </w:r>
    </w:p>
    <w:p w14:paraId="2FC42CC0"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He straightened, reached into his pouch for pipe and tobacco, and said: “My lady and gentlemen, this could too easily turn into a shouting match. Let’s talk it over like reasonable people. The beginning of that is to assemble what hard facts we have, and look at them. Not that I’ve collected many so far.”</w:t>
      </w:r>
    </w:p>
    <w:p w14:paraId="13F589E9"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debate went on for hours.</w:t>
      </w:r>
    </w:p>
    <w:p w14:paraId="4DB8600C"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It was afternoon before Yael suggested they break for food. “Thanks,” Everard said, “but I think I’d better get back to the palace. Otherwise Hiram might suspect I’m loafing, at his expense. I’ll check in again tomorrow, okay?”</w:t>
      </w:r>
    </w:p>
    <w:p w14:paraId="3549933D"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truth was that he had no appetite for the usual heavy meal of the day, roast lamb or whatever else it would be. He’d rather get a slab of bread and a hunk of goat cheese at some food stall, while he tried to sort out this new problem. (Thank technology again. Without the gene-tailored protective microbes the Patrol medics had implanted in him, he’d never have dared touch local stuff that wasn’t cooked dead. And vaccinations against every sort of disease that came and went through the ages would long since have overloaded his immune system.)</w:t>
      </w:r>
    </w:p>
    <w:p w14:paraId="62A24DB2"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Twentieth-century style, he shook hands all around. Korten might be wrong, or he might not be, but he was pleasant, able, and well-intentioned. Everard went forth into a street that brooded and simmered beneath the sun.</w:t>
      </w:r>
    </w:p>
    <w:p w14:paraId="078B8AE5"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Pum waited. He rose less exuberantly than before. An odd gravity was on the thin young face. “Master,” he breathed, “can we talk unheard?”</w:t>
      </w:r>
    </w:p>
    <w:p w14:paraId="0F5C35E2"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lastRenderedPageBreak/>
        <w:t>They found themselves a tavern where they were the only customers. In actuality, it was a lean-to roof shading a small area on which cushions lay; you sat cross-legged, and the landlord fetched clay goblets of wine from inside his home. Everard paid him in beads, after desultory haggling. Foot traffic swarmed and babbled up and down the street on which the shop intruded, but at this hour men were generally busied. They’d relax here, those who could afford to, when cooling shadows had fallen between the walls.</w:t>
      </w:r>
    </w:p>
    <w:p w14:paraId="5F8BC58A"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 sipped the thin, sour drink and grimaced. In his opinion, nobody understood wine before about the seventeenth century A.D. Beer was worse. No matter. “Speak, son,” he said. “And you needn’t waste breath or time calling me the radiance of the universe and offering to lie down for me to wipe my feet on. What have you been doing?”</w:t>
      </w:r>
    </w:p>
    <w:p w14:paraId="10261FF2"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Pum gulped, shivered, leaned forward. “O lord of mine,” he began, and his voice broke in an adolescent squeak, “your underling has dared take much upon his head. Upbraid me, beat me, have me whipped, whatever your will may be, if I have transgressed. But never, I beg, never think I have sought anything but your welfare. My sole wish is to serve you as far as my poor abilities allow.”</w:t>
      </w:r>
    </w:p>
    <w:p w14:paraId="21A42E1B"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A brief grin flashed. “You see, you pay so well!”</w:t>
      </w:r>
    </w:p>
    <w:p w14:paraId="32897536"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Soberness returned: “You are a strong man, a man of great powers, in whose service I may hope to flourish. Now for that, I must prove myself worthy. Any lout can carry your baggage or lead you to a pleasure house. What can Pummairam do, over and above this, that my lord will wish to keep him as a retainer? Well, what does my lord require? What does he need?</w:t>
      </w:r>
    </w:p>
    <w:p w14:paraId="5E626352"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“Master, it pleases you to pose as a rude tribesman, but from the very first I had a feeling there was far more to you. Of course you would not confide in a chance-met guttersnipe. So, without knowledge of you, how could I tell what use I might be?”</w:t>
      </w:r>
    </w:p>
    <w:p w14:paraId="7F891E4C"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Yeah,</w:t>
      </w:r>
      <w:r w:rsidRPr="00FB6D0C">
        <w:rPr>
          <w:rStyle w:val="0Text"/>
          <w:rFonts w:ascii="Verdana" w:hAnsi="Verdana"/>
          <w:color w:val="000000"/>
          <w:sz w:val="20"/>
        </w:rPr>
        <w:t xml:space="preserve"> Everard thought, </w:t>
      </w:r>
      <w:r w:rsidRPr="00FB6D0C">
        <w:rPr>
          <w:rFonts w:ascii="Verdana" w:hAnsi="Verdana"/>
          <w:color w:val="000000"/>
          <w:sz w:val="20"/>
        </w:rPr>
        <w:t>in his kind of hand-to-mouth existence, he had to develop a pretty keen intuition, or else go under.</w:t>
      </w:r>
      <w:r w:rsidRPr="00FB6D0C">
        <w:rPr>
          <w:rStyle w:val="0Text"/>
          <w:rFonts w:ascii="Verdana" w:hAnsi="Verdana"/>
          <w:color w:val="000000"/>
          <w:sz w:val="20"/>
        </w:rPr>
        <w:t xml:space="preserve"> He kept his tone mild: “I am not angry. But tell me what you did.”</w:t>
      </w:r>
    </w:p>
    <w:p w14:paraId="4A5C3DD3"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Pum’s big, russet-hued eyes met his and stayed, almost as equal to equal. “I made bold to query others about my master. Always carefully, never letting out what my purpose was or, in sooth, letting the person suspect what he or she revealed. As proof of this, has anyone seemed to doubt my lord?”</w:t>
      </w:r>
    </w:p>
    <w:p w14:paraId="4FBC9700" w14:textId="5821FE25"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“M-m</w:t>
      </w:r>
      <w:r w:rsidR="00FB7951">
        <w:rPr>
          <w:rFonts w:ascii="Verdana" w:hAnsi="Verdana"/>
          <w:color w:val="000000"/>
          <w:sz w:val="20"/>
        </w:rPr>
        <w:t> . . .</w:t>
      </w:r>
      <w:r w:rsidRPr="00FB6D0C">
        <w:rPr>
          <w:rFonts w:ascii="Verdana" w:hAnsi="Verdana"/>
          <w:color w:val="000000"/>
          <w:sz w:val="20"/>
        </w:rPr>
        <w:t xml:space="preserve"> no</w:t>
      </w:r>
      <w:r w:rsidR="00FB7951">
        <w:rPr>
          <w:rFonts w:ascii="Verdana" w:hAnsi="Verdana"/>
          <w:color w:val="000000"/>
          <w:sz w:val="20"/>
        </w:rPr>
        <w:t> . . .</w:t>
      </w:r>
      <w:r w:rsidRPr="00FB6D0C">
        <w:rPr>
          <w:rFonts w:ascii="Verdana" w:hAnsi="Verdana"/>
          <w:color w:val="000000"/>
          <w:sz w:val="20"/>
        </w:rPr>
        <w:t xml:space="preserve"> not any more than I could expect. Who did you talk with?”</w:t>
      </w:r>
    </w:p>
    <w:p w14:paraId="10F9C28E"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“Well, the lovely Pleshti—Bo-ron-u-wen, for a start.” Pum lifted a palm. “Master! She said never a word you would not have approved. I read her face, her movements, while I asked certain questions. No more. She refused me answers, now and then, herself, and those refusals told me something too. And her body does not know how to keep secrets. Is that her fault?”</w:t>
      </w:r>
    </w:p>
    <w:p w14:paraId="58A9761C"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Style w:val="0Text"/>
          <w:rFonts w:ascii="Verdana" w:hAnsi="Verdana"/>
          <w:color w:val="000000"/>
          <w:sz w:val="20"/>
        </w:rPr>
        <w:t xml:space="preserve">“No.” </w:t>
      </w:r>
      <w:r w:rsidRPr="00FB6D0C">
        <w:rPr>
          <w:rFonts w:ascii="Verdana" w:hAnsi="Verdana"/>
          <w:color w:val="000000"/>
          <w:sz w:val="20"/>
        </w:rPr>
        <w:t>Also, I wouldn’t be surprised but what you reopened your door a crack that night and eavesdropped. Never mind. I don’t want to know.</w:t>
      </w:r>
    </w:p>
    <w:p w14:paraId="7824F6AC" w14:textId="789EBEF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“Thus I learned you are not of the</w:t>
      </w:r>
      <w:r w:rsidR="00FB7951">
        <w:rPr>
          <w:rFonts w:ascii="Verdana" w:hAnsi="Verdana"/>
          <w:color w:val="000000"/>
          <w:sz w:val="20"/>
        </w:rPr>
        <w:t> . . .</w:t>
      </w:r>
      <w:r w:rsidRPr="00FB6D0C">
        <w:rPr>
          <w:rFonts w:ascii="Verdana" w:hAnsi="Verdana"/>
          <w:color w:val="000000"/>
          <w:sz w:val="20"/>
        </w:rPr>
        <w:t xml:space="preserve"> the Geyil folk, is that their name? It was no surprise. I had already guessed as much. You see, although I am sure my master is terrible in battle, he is as forbearing with women as a mother with her child. Would a half-savage wanderer be?”</w:t>
      </w:r>
    </w:p>
    <w:p w14:paraId="3D1810E8"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 xml:space="preserve">Everard laughed ruefully. </w:t>
      </w:r>
      <w:r w:rsidRPr="00FB6D0C">
        <w:rPr>
          <w:rStyle w:val="0Text"/>
          <w:rFonts w:ascii="Verdana" w:hAnsi="Verdana"/>
          <w:color w:val="000000"/>
          <w:sz w:val="20"/>
        </w:rPr>
        <w:t>Touché!</w:t>
      </w:r>
      <w:r w:rsidRPr="00FB6D0C">
        <w:rPr>
          <w:rFonts w:ascii="Verdana" w:hAnsi="Verdana"/>
          <w:color w:val="000000"/>
          <w:sz w:val="20"/>
        </w:rPr>
        <w:t xml:space="preserve"> On previous missions, he’d sometimes heard remarks about his lack of normal callousness, but nobody else had drawn conclusions from it.</w:t>
      </w:r>
    </w:p>
    <w:p w14:paraId="5F4D67D3"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Encouraged, Pum hurried on: “I shan’t weary my lord with details. Menials are always watching the mighty, and love to gossip about them. I may have deceived Sarai the housekeeper a tiny bit. Since I was your footman, she saw no reason to bid me begone. Not that I asked her very much directly. That would have been both foolish and unnecessary. I was content to get myself steered toward the dwelling of Jantin-hamu, where they were agog over their visitor yesterday eventide. Thus did I get a hint of what it is my lord seeks.”</w:t>
      </w:r>
    </w:p>
    <w:p w14:paraId="3794F7CC"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He puffed himself up. “That, resplendent master, was what his servant required. I hied myself down to the docks and started gadding about. Lo!”</w:t>
      </w:r>
    </w:p>
    <w:p w14:paraId="68F32765"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A billow passed through Everard. “What did you find?” he nearly yelled.</w:t>
      </w:r>
    </w:p>
    <w:p w14:paraId="533B492C"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“What,” Pum declaimed, “but a man who lived through the shipwreck and onslaught of demons?”</w:t>
      </w:r>
    </w:p>
    <w:p w14:paraId="24730403"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lastRenderedPageBreak/>
        <w:t>Gisgo appeared to be in his mid-forties, short but wiry, his weathered nutcracker face full of life. Over the years, he had risen from deckhand to coxswain, a skilled and well-rewarded post. Over the years, too, his cronies had tired of hearing about his remarkable experience. They took it for just another tall tale, anyway.</w:t>
      </w:r>
    </w:p>
    <w:p w14:paraId="6B6DB78F"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 appreciated what a fantastic piece of detective work Pum had done, tracing the man down by getting sailors in wineshops to talk about who told what kind of yarns. He himself could never have managed it; they’d have been too leery of such an outsider, who moreover was a royal guest. Like sensible people throughout history, the average Phoenician wanted as little to do with his government as possible.</w:t>
      </w:r>
    </w:p>
    <w:p w14:paraId="6B27EC4C"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It had been a lucky break that Gisgo was home in voyaging season. However, he had attained enough seniority and saved enough wealth that he need no more join long expeditions, hazardous and uncomfortable. His ship was on the Egypt run, and took layovers between passages.</w:t>
      </w:r>
    </w:p>
    <w:p w14:paraId="75A1097B" w14:textId="0E69CD99"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In his neat fifth-floor apartment, his two wives brought refreshments while he lolled back and spouted at his guests. A window gave on a court between tenements. The view was of clay walls and laundry strung on lines between. Yet sunlight came in alongside an eddy of breeze, to touch souvenirs of many a trip—a miniature Babylonian cherub, a syrinx from Greece, a faience hippopotamus from the Nile, an Iberian juju, a leaf-shaped bronze dagger from the North</w:t>
      </w:r>
      <w:r w:rsidR="00FB7951">
        <w:rPr>
          <w:rFonts w:ascii="Verdana" w:hAnsi="Verdana"/>
          <w:color w:val="000000"/>
          <w:sz w:val="20"/>
        </w:rPr>
        <w:t> . . .</w:t>
      </w:r>
      <w:r w:rsidRPr="00FB6D0C">
        <w:rPr>
          <w:rFonts w:ascii="Verdana" w:hAnsi="Verdana"/>
          <w:color w:val="000000"/>
          <w:sz w:val="20"/>
        </w:rPr>
        <w:t xml:space="preserve"> Everard had made a substantial golden gift, and the mariner waxed expansive.</w:t>
      </w:r>
    </w:p>
    <w:p w14:paraId="3DF5A6D9"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“Aye,” Gisgo said, “that was an eldritch journey, ‘twas. Bad time of year, equinox drawing nigh, and those there Sinim from who knows where, carrying misfortune in their bones for aught we knew. But we were young, the whole crew of us, from the captain on down; we reckoned on wintering in Cyprus, where the wines are strong and the girls are sweet; those Sinim, they’d pay well, they would. For that kind of metal, we were ready to give the fig to death and hell. I’ve since grown wiser, but won’t claim I’m gladder, no, no. I’m still spry, but I feel the teeth gnawing, and believe me, my friends, it was better to be young.”</w:t>
      </w:r>
    </w:p>
    <w:p w14:paraId="140EB3B8"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He signed himself. “The poor lads who went down, may their shades rest peaceful.” With a glance at Pum: “One of them looked like you, younker. Gave me a start, you did, when first we met. Adiyaton, was that his name? Aye, I think so. Maybe he was your grandsire?”</w:t>
      </w:r>
    </w:p>
    <w:p w14:paraId="13114801"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boy gestured ignorance. He had no way of knowing.</w:t>
      </w:r>
    </w:p>
    <w:p w14:paraId="1903FDA5"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“I’ve made my offerings for the lot of them, I have,” Gisgo went on, “as well as in thanks for my own deliverance. Always stand by your friends and pay your debts, then the gods will help you in your need. They surely helped me.</w:t>
      </w:r>
    </w:p>
    <w:p w14:paraId="49266E05"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Cyprus run is tricky at best. Can’t make camp; it’s overnight on the open sea, sometimes for days on end if the wind’s foul. This time—ah, this time! Scarce were we beyond sight of land when the gale struck, and little did it avail us to spread oil on those waters. Out oars and keep her head to the waves, it was, till breath failed and sinews cracked but we must row regardless. Black as a pig’s bowels, it was, and howling and lashing and rolling and pitching while the salt crusted my eyes and stung the cracks in my lips—and how to keep stroke when we couldn’t hear the cox’s drum through the wind?</w:t>
      </w:r>
    </w:p>
    <w:p w14:paraId="62578FCE"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“But on the midships catwalk I saw the chief of the Sinim, cloak flapping about him, faced straight into the blast, and laughing, laughing!</w:t>
      </w:r>
    </w:p>
    <w:p w14:paraId="5434B172"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“I don’t know whether he was bold, or landlubber-ignorant of the danger, or wiser than I then was in the ways of the sea. Afterward I’ve harked back, in the light of much hard-won knowledge, and decided that with any luck we could have ridden out the storm. That was a well-found ship, and her officers knew their trade. However, the gods, or the demons, would have it otherwise.</w:t>
      </w:r>
    </w:p>
    <w:p w14:paraId="04883391"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“For suddenly, crack and blaze! The brightness blinded me. I lost hold of my oar, like most of us did. Somehow I fumbled out and got a grip on it again before it slid away between the tholes. That may have saved my sight, because I wasn’t looking up when the second bolt smote.</w:t>
      </w:r>
    </w:p>
    <w:p w14:paraId="782EEA49"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“Aye, we’d been hit by lightning. Twice. I’d heard no thunder, but maybe the roar of the waves and shriek of the wind covered that. When the dazzle began to clear from my eyes, I saw the mast aflame like a torch. The hull was slashed and weakened. I felt the sea shiver my skull, and my arse, too, as it broke the ship apart under me.</w:t>
      </w:r>
    </w:p>
    <w:p w14:paraId="3ADEDD98"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lastRenderedPageBreak/>
        <w:t>“That scarce seemed to matter right away. For by that fitful, ragged light I glimpsed things in heaven, like yonder winged bull but huge as real oxen and ashine as if cast in iron. Men were astride them. They swooped downward—</w:t>
      </w:r>
    </w:p>
    <w:p w14:paraId="12E7D96D"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“Then everything went to pieces. I found myself in the water, clutching my oar. A couple other men in my sight had got hold of flotsam also. But the fury wasn’t done with us. A lightning bolt struck down, straight into poor Hurumabi, my drinking friend since I was a kid. He must’ve been killed right off. Me, I ducked below and held my breath as long’s I could.</w:t>
      </w:r>
    </w:p>
    <w:p w14:paraId="638CEFD4"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“When I must needs bring my nose up for air, I seemed to be alone in the sea. But overhead was a swarm of those dragons or chariots or whatever they were, a-dart through the wind. Flame raged between them. I went under again.</w:t>
      </w:r>
    </w:p>
    <w:p w14:paraId="30D991ED"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“I think they were soon gone to wherever in the Beyond they’d come from, but I was too busy staying alive to pay any more heed. Finally I made it to land. What had happened seemed unreal, like a mad dream. Maybe it was. I don’t know. What I do know is that I’m the single man on that ship who ever came back. Praise Tanith, eh, girls?” Undaunted by memory, Gisgo pinched the bottom of his nearest wife.</w:t>
      </w:r>
    </w:p>
    <w:p w14:paraId="25BFF8E2"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More reminiscence followed, which took a couple of hours to disentangle. Finally Everard could ask, his tongue dry despite the wine: “Do you remember just when this was? How many years ago?”</w:t>
      </w:r>
    </w:p>
    <w:p w14:paraId="50BBAA07"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“Why, sure I do, sure I do,” Gisgo answered. “An even one score and six years, come fifteen days before the fall equinox, or pretty near to that.”</w:t>
      </w:r>
    </w:p>
    <w:p w14:paraId="4A76A3A9"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He waved a hand. “How do I know, you wonder? Well, it’s like the Egyptian priests, that keep such a close calendar because their river floods and falls every year. A seaman who doesn’t take care, he’s not likely to get old. Did you know that beyond the Pillars of Melqart the sea rises and falls like the Nile, but twice a day? You’d better watch those times sharp, if you’d fare in those parts.</w:t>
      </w:r>
    </w:p>
    <w:p w14:paraId="4471716C"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“But the Sinim, they were what really drove the idea home in this head. There I was, attendant on my captain while they bargained with him for passage, and they kept talking about exactly which day we’d depart—talking him into it, you understand. I listened, and I thought what gains might lie in that kind of remembering, and told myself I’d make a point of it. Back then, I couldn’t read or write, but what I could do was mark whatever special things happened each year, and keep those happenings in order and count back over them when I needed to. So this was the year in between a venture to the Red Cliff Shores and the year when I caught the Babylonian disease—”</w:t>
      </w:r>
    </w:p>
    <w:p w14:paraId="4F190CB5"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 and Pum emerged and began walking from the Sidonian Harbor quarter, down a Street of the Ropemakers now filling with dusk and quietness, toward the palace.</w:t>
      </w:r>
    </w:p>
    <w:p w14:paraId="0F0958BE"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“My lord gathers his forces, I see,” murmured the boy after a while.</w:t>
      </w:r>
    </w:p>
    <w:p w14:paraId="749E3475"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Patrolman nodded absently. His mind was in a storm of its own.</w:t>
      </w:r>
    </w:p>
    <w:p w14:paraId="744F589F"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Varagan’s procedure seemed clear to him. (Everard felt well-nigh certain it was Merau Varagan, perpetrating a fresh enormity.) From wherever in space-time his hideout was, he and half a dozen of his confederates had sought the Usu area, twenty-six years ago. Others must have carried them on hoppers, which let them off and immediately returned. The Patrol couldn’t hope to catch the vehicles in that brief an interlude, when the exact place and moment were unknown. Varagan’s band had gone afoot into town and ingratiated themselves with King Abibaal.</w:t>
      </w:r>
    </w:p>
    <w:p w14:paraId="2307D029"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 xml:space="preserve">They must have done this </w:t>
      </w:r>
      <w:r w:rsidRPr="00FB6D0C">
        <w:rPr>
          <w:rStyle w:val="0Text"/>
          <w:rFonts w:ascii="Verdana" w:hAnsi="Verdana"/>
          <w:color w:val="000000"/>
          <w:sz w:val="20"/>
        </w:rPr>
        <w:t>after</w:t>
      </w:r>
      <w:r w:rsidRPr="00FB6D0C">
        <w:rPr>
          <w:rFonts w:ascii="Verdana" w:hAnsi="Verdana"/>
          <w:color w:val="000000"/>
          <w:sz w:val="20"/>
        </w:rPr>
        <w:t xml:space="preserve"> bombing the temple, leaving the ransom note, and probably making the attempt on Everard—after, that is, in terms of their world lines, their continuity of experience. It would not have been hard to pick such a target, or even plant such an assassin. Scientists studying Tyre had written books which were readily available. The preliminary mischief would give Varagan an idea as to the feasibility of his entire scheme. Having decided that it would be worth a substantial investment of lifespan and effort, he thereupon sought the detailed knowledge, the kind that seldom gets into books, which he would need in order to do a really thorough job of wrecking this society.</w:t>
      </w:r>
    </w:p>
    <w:p w14:paraId="7DC98D3B"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When they had learned as much at the court of Abibaal as they felt was called for, Varagan and his followers left town in conventional wise, so as not to engender stories among the people that would spread and persist and eventually give the Patrol a lead. For the same reason, the dying out of public interest in them, they wanted it thought that they had perished.</w:t>
      </w:r>
    </w:p>
    <w:p w14:paraId="383C168E"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lastRenderedPageBreak/>
        <w:t>Hence their departure date, on which they had insisted; a scouting flight had revealed that a storm would suddenly rise within hours. Those of the gang who were to pick them up had fired energy beams to destroy the ship and kill the witnesses. Had they not chanced to miss Gisgo, they would have covered their tracks almost completely. In fact, without Sarai’s assistance, Everard would most likely never have heard of those Sinim who were unfortunately lost at sea.</w:t>
      </w:r>
    </w:p>
    <w:p w14:paraId="743A24D1"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 xml:space="preserve">From his base, Varagan had “already” dispatched agents to keep an eye on Patrol HQ in Tyre, as the time of his demonstration attack drew near. If such a gunman succeeded in recognizing and killing one or more of the scarce, valued Unattached officers, excellent! It would increase the probability of the Exaltationists getting what they wanted—whether that be the matter transmuter or the destruction of the Danellian future. Everard didn’t think Varagan cared which. Either would gratify his power hunger and </w:t>
      </w:r>
      <w:r w:rsidRPr="00FB6D0C">
        <w:rPr>
          <w:rStyle w:val="0Text"/>
          <w:rFonts w:ascii="Verdana" w:hAnsi="Verdana"/>
          <w:color w:val="000000"/>
          <w:sz w:val="20"/>
        </w:rPr>
        <w:t>Schadenfreude.</w:t>
      </w:r>
    </w:p>
    <w:p w14:paraId="75A360F5"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Well, but Everard had found the spoor. He could loose the hounds of the Patrol—</w:t>
      </w:r>
    </w:p>
    <w:p w14:paraId="17CB7ABC"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Can I?</w:t>
      </w:r>
    </w:p>
    <w:p w14:paraId="74304F24"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He gnawed his Celtic mustache and thought irrelevantly how glad he’d be to mow the damned fungus off, once this operation was finished.</w:t>
      </w:r>
    </w:p>
    <w:p w14:paraId="7C5917E7"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Will it be?</w:t>
      </w:r>
    </w:p>
    <w:p w14:paraId="00F6F4A1"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Outnumbered, outgunned, Varagan was not necessarily outsmarted. His scheme had a built-in fail-safe that might be impossible to break.</w:t>
      </w:r>
    </w:p>
    <w:p w14:paraId="1D1373C5"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trouble was, the Phoenicians possessed neither clocks nor accurate navigation instruments. Gisgo didn’t know, any closer than a week or two, when his ship suffered disaster; nor did he know, any closer than fifty miles or so, where it had been at the time. Therefore Everard didn’t.</w:t>
      </w:r>
    </w:p>
    <w:p w14:paraId="0E4D17A6"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Of course, the Patrol could easily ascertain the date, and the course for Cyprus was known. But anything more precise required keeping watch from the air nearby, didn’t it? And the enemy must have detectors which would warn him of that. The pilots who were to scuttle the ship and take away Varagan’s group could arrive prepared for a dogfight. They wouldn’t need but a few minutes to carry out their mission, then they’d be untraceably gone.</w:t>
      </w:r>
    </w:p>
    <w:p w14:paraId="3E90FA6F"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 xml:space="preserve">Worse, they might cancel the mission altogether. They could wait for a more favorable instant to recover their associates—or, worse yet, do it at an earlier time, before the ship ever sailed. In either case, Gisgo would not have (had) the experience which Everard had just heard him relate. The trail that the Patrolman had so painfully uncovered would never have existed. </w:t>
      </w:r>
      <w:r w:rsidRPr="00FB6D0C">
        <w:rPr>
          <w:rStyle w:val="0Text"/>
          <w:rFonts w:ascii="Verdana" w:hAnsi="Verdana"/>
          <w:color w:val="000000"/>
          <w:sz w:val="20"/>
        </w:rPr>
        <w:t>Probably</w:t>
      </w:r>
      <w:r w:rsidRPr="00FB6D0C">
        <w:rPr>
          <w:rFonts w:ascii="Verdana" w:hAnsi="Verdana"/>
          <w:color w:val="000000"/>
          <w:sz w:val="20"/>
        </w:rPr>
        <w:t xml:space="preserve"> the long-range consequences to history would be trivial, but there was no guarantee of that, once you started monkeying around with events.</w:t>
      </w:r>
    </w:p>
    <w:p w14:paraId="5AE43C37"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For the same reasons, certain nullification of clues and possible upheaval in the continuum, the Patrol could not anticipate Varagan’s plan. It dared not, for instance, swoop down on the ship and arrest the passengers before the gale and the Exaltationists struck.</w:t>
      </w:r>
    </w:p>
    <w:p w14:paraId="00E701DF"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Looks like the only way we can proceed is to appear exactly where they are, within that time-slot of five minutes or less when the riders carry out their dirty work. But how are we to pinpoint it without alerting them?</w:t>
      </w:r>
    </w:p>
    <w:p w14:paraId="393F6D1A"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“I think,” said Pum, “my lord intends to do battle, in a strange realm where wizards are his foes.”</w:t>
      </w:r>
    </w:p>
    <w:p w14:paraId="514954EA"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Style w:val="0Text"/>
          <w:rFonts w:ascii="Verdana" w:hAnsi="Verdana"/>
          <w:color w:val="000000"/>
          <w:sz w:val="20"/>
        </w:rPr>
        <w:t>Am I that transparent to him?</w:t>
      </w:r>
      <w:r w:rsidRPr="00FB6D0C">
        <w:rPr>
          <w:rFonts w:ascii="Verdana" w:hAnsi="Verdana"/>
          <w:color w:val="000000"/>
          <w:sz w:val="20"/>
        </w:rPr>
        <w:t xml:space="preserve"> “Yes, it may be,” Everard replied. “I’ll first recompense you well, for you’ve been a right-hand man to me.”</w:t>
      </w:r>
    </w:p>
    <w:p w14:paraId="054B6B7B"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youth plucked his sleeve. “Lord,” he implored, “let your servant follow you.”</w:t>
      </w:r>
    </w:p>
    <w:p w14:paraId="3966F253"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Astounded, Everard stopped in midstride. “Huh?”</w:t>
      </w:r>
    </w:p>
    <w:p w14:paraId="3D6B2D2C"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“I would not be parted from my master!” cried Pum. Tears gleamed in his eyes and down his cheekbones. “Better death at his side—aye, better the demons cast me down to hell—then return to that cockroach life you raised me from. Teach me what I should do. You know I learn fast. I shall not be afraid. You have made me into a man!”</w:t>
      </w:r>
    </w:p>
    <w:p w14:paraId="53B0D4B7"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By God, I do believe that for once his passion is perfectly genuine.</w:t>
      </w:r>
    </w:p>
    <w:p w14:paraId="41DD4141"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It’s out of the question, of course.</w:t>
      </w:r>
    </w:p>
    <w:p w14:paraId="601D2D1C"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Style w:val="0Text"/>
          <w:rFonts w:ascii="Verdana" w:hAnsi="Verdana"/>
          <w:color w:val="000000"/>
          <w:sz w:val="20"/>
        </w:rPr>
        <w:t>IS it?</w:t>
      </w:r>
      <w:r w:rsidRPr="00FB6D0C">
        <w:rPr>
          <w:rFonts w:ascii="Verdana" w:hAnsi="Verdana"/>
          <w:color w:val="000000"/>
          <w:sz w:val="20"/>
        </w:rPr>
        <w:t xml:space="preserve"> Everard stood thunderstruck.</w:t>
      </w:r>
    </w:p>
    <w:p w14:paraId="5A58647C"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Pum danced before him, laughing and weeping. “My lord will do it, my lord will take me!”</w:t>
      </w:r>
    </w:p>
    <w:p w14:paraId="0C13D6AC"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lastRenderedPageBreak/>
        <w:t>And maybe, maybe, after this is all over, if he’s survived—maybe we’ll have gained something very precious.</w:t>
      </w:r>
    </w:p>
    <w:p w14:paraId="701F2DFE"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danger will be great,” Everard said slowly. “Moreover, I await things and happenings from which hardy warriors would flee, screaming. And earlier, you’ll have to acquire knowledge which most of the wise men in this world could not even understand, were it told them.”</w:t>
      </w:r>
    </w:p>
    <w:p w14:paraId="77345B3D"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“Try me, my lord,” answered Pum. A sudden calm had come upon him.</w:t>
      </w:r>
    </w:p>
    <w:p w14:paraId="2E9D17A4"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“I will! Let’s go!” Everard strode so fast that the youth must trot to keep up.</w:t>
      </w:r>
    </w:p>
    <w:p w14:paraId="5BA0B862"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Basic indoctrination would take days, assuming Pum could handle it. That was okay, though. It would take a while anyway to collect the necessary intelligence and organize a task force. Besides, meanwhile there would be Bronwen. Everard couldn’t tell if he himself would live through the conflict. Let him first receive whatever joy came his way, and try to give it back.</w:t>
      </w:r>
    </w:p>
    <w:p w14:paraId="3FCE5E38"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Captain Baalram was reluctant. “Why should I enroll your son?” he demanded. “I’ve a full crew already, including two apprentices. This one is a landlubber born, small, and scrawny.”</w:t>
      </w:r>
    </w:p>
    <w:p w14:paraId="6B016348" w14:textId="1FE7536B"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“He’s stronger than he seems,” replied the man who called himself Adiyaton’s father. (A quarter century hence, he would call himself Zakarbaal.) “You’ll find him clever and willing. As for experience, everybody begins with none, true? See here, sir. I’m anxious for him to get into a trading career. For the sake of that, I’ll be happy to</w:t>
      </w:r>
      <w:r w:rsidR="00FB7951">
        <w:rPr>
          <w:rFonts w:ascii="Verdana" w:hAnsi="Verdana"/>
          <w:color w:val="000000"/>
          <w:sz w:val="20"/>
        </w:rPr>
        <w:t> . . .</w:t>
      </w:r>
      <w:r w:rsidRPr="00FB6D0C">
        <w:rPr>
          <w:rFonts w:ascii="Verdana" w:hAnsi="Verdana"/>
          <w:color w:val="000000"/>
          <w:sz w:val="20"/>
        </w:rPr>
        <w:t xml:space="preserve"> make it worth your while personally.”</w:t>
      </w:r>
    </w:p>
    <w:p w14:paraId="2F4AB24D"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“Well, now.” Baalram smiled and stroked his beard. “That’s different. What amount of tuition had you in mind?”</w:t>
      </w:r>
    </w:p>
    <w:p w14:paraId="5FA6F23D"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Adiyaton (who, a quarter century hence, would have no precautionary need not to call himself Pummairam) looked gleeful. Inwardly, he shivered, for he gazed upon a man who must soon die.</w:t>
      </w:r>
    </w:p>
    <w:p w14:paraId="22A7E5D4"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From where the Patrol squadron waited, high in heaven, the storm was a blue-black mountain range crouched on the northern horizon. Elsewhere the sea reached argent and sapphire across the curve of the planet, save where islands broke the sheen and, eastward, the Syrian coast made a darkling line. Low in the west, the sun shone as cold as the blue around it. Wind whittered in Everard’s ears.</w:t>
      </w:r>
    </w:p>
    <w:p w14:paraId="1E28BD6D"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On the front saddle of his time hopper, he huddled into a parka. The rear seat was empty, like those of about half the twoscore vehicles that shared the sky with him. Their pilots hoped to transport prisoners. The rest were guncraft, eggs of armor wherein fire waited to hatch. Light clanged off metal.</w:t>
      </w:r>
    </w:p>
    <w:p w14:paraId="1BF7B60C"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Damn! Everard thought. I’m freezing. How much longer? Has something gone wrong? Did Pum betray himself to the enemy, or has his equipment failed, or what?</w:t>
      </w:r>
    </w:p>
    <w:p w14:paraId="090FADB9"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A receiver dial secured to the steering bar beeped and winked red. Breath exploded out of him, white vapor that the wind strewed and swallowed. Despite his years as a hunter of men, he must gulp before he could snap into his throat mike: “Signal received by commander. Triangulation stations, report.”</w:t>
      </w:r>
    </w:p>
    <w:p w14:paraId="398850FF"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Down ahead, in wrack and spindrift, the enemy band had appeared. They had commenced their evil labors. But Pum had reached inside his garb and pressed the button on a miniature radio transmitter.</w:t>
      </w:r>
    </w:p>
    <w:p w14:paraId="3D9828B8"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Radio. The Exaltationists wouldn’t anticipate something that primitive. Everard hoped.</w:t>
      </w:r>
    </w:p>
    <w:p w14:paraId="115EEBC5"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Style w:val="0Text"/>
          <w:rFonts w:ascii="Verdana" w:hAnsi="Verdana"/>
          <w:color w:val="000000"/>
          <w:sz w:val="20"/>
        </w:rPr>
        <w:t>Now, Pum, boy, are you able to find shelter, protect yourself, the way you were told to?</w:t>
      </w:r>
      <w:r w:rsidRPr="00FB6D0C">
        <w:rPr>
          <w:rFonts w:ascii="Verdana" w:hAnsi="Verdana"/>
          <w:color w:val="000000"/>
          <w:sz w:val="20"/>
        </w:rPr>
        <w:t xml:space="preserve"> Fear laid fingers around the Patrolman’s gullet. He’d doubtless begotten sons, here and there through the ages, but this was the closest he had ever come to having one.</w:t>
      </w:r>
    </w:p>
    <w:p w14:paraId="01879EA4"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Words crackled in his earphones. Numbers followed. Instruments a hundred miles apart had precisely found the beleaguered ship. Clocks had already recorded the first split second of reception.</w:t>
      </w:r>
    </w:p>
    <w:p w14:paraId="4ADDA449"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“Okay,” Everard said. “Compute spatial coordinates for each vehicle according to our strategy. Troopers, stand by for instructions.”</w:t>
      </w:r>
    </w:p>
    <w:p w14:paraId="33F472E4"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That required several minutes. He felt a chilly peace welling up within him. His unit was committed. At this exact moment, it was in battle yonder. Let that happen which the Norns willed.</w:t>
      </w:r>
    </w:p>
    <w:p w14:paraId="43E8691F"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data came crisply. “Everybody set?” he called. “Advance!”</w:t>
      </w:r>
    </w:p>
    <w:p w14:paraId="4615B15D"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He himself verniered controls and flipped the main drive toggle. His machine sprang forward through space, backward through time, to the moment when Pum had hailed it.</w:t>
      </w:r>
    </w:p>
    <w:p w14:paraId="4942143A"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lastRenderedPageBreak/>
        <w:t>Wind raved. The hopper rocked and yawed in its antigrav field. Fifty yards below, black in this gloom, waves roared. The spume blown off them was sleet-colored. Everard saw by the light of a great torch some ways off. A resinous mast, fanned by the storm, burned fiercely. Tarry, flaming pieces of the ship were quenched in steam as it broke apart.</w:t>
      </w:r>
    </w:p>
    <w:p w14:paraId="070ECDF0"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 tugged down his optical amplifiers. Vision became stark. It showed him that his command had arrived correctly, so as to englobe the half-dozen enemy vehicles everywhere above the billows.</w:t>
      </w:r>
    </w:p>
    <w:p w14:paraId="5DFF33FF"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It had not come soon enough to prevent them from starting their butchery. They had done that on the instant of their own appearance. Not knowing where any one of them would be, but knowing that each was lethally well armed, Everard had perforce caused his group to show up at a distance where it could assess the situation before the killers noticed it.</w:t>
      </w:r>
    </w:p>
    <w:p w14:paraId="227AA63D"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They would, in a heartbeat or two. “Attack!” Everard roared needlessly. His steed hurtled forward.</w:t>
      </w:r>
    </w:p>
    <w:p w14:paraId="56483B84"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A blue-white hell-beam speared through murk. Zigzagging as he flew, he felt it miss him by inches: heat, sting of ozone, crack of air. He didn’t see it, for his goggles had automatically stopped down a glare that would have blinded.</w:t>
      </w:r>
    </w:p>
    <w:p w14:paraId="2C200A20"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Nor did he shoot back, though he drew his blaster. That wasn’t his business. Heaven was already lurid with such lightnings. The waters reflected them as if also afire.</w:t>
      </w:r>
    </w:p>
    <w:p w14:paraId="643138ED"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There was no good way to seize any enemy pilots. Everard’s gunner had orders to kill, at once, before the reavers realized how outnumbered they were and skipped off into space-time. The job of the single-riding Patrolmen was to capture those spies who had been aboard the ship.</w:t>
      </w:r>
    </w:p>
    <w:p w14:paraId="4F61CAFE"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He didn’t expect he’d find them clinging to the sections of hull that swung to and fro in the swells and disintegrated. Men would check those, of course, just in case. But likeliest the travelers were afloat by themselves. They’d surely taken the precaution of wearing cartridge-inflatable life jackets under their contemporary kaftans.</w:t>
      </w:r>
    </w:p>
    <w:p w14:paraId="75B54584"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Pum could not risk doing so. As a crewboy, he’d have looked wrong in much more than a loincloth. It served to conceal his transmitter, but nothing else. Everard had made certain he learned to swim.</w:t>
      </w:r>
    </w:p>
    <w:p w14:paraId="4638D196" w14:textId="2C612AC2"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Few Punic sailors could. Everard glimpsed one who gripped a plank. Almost, he went to the rescue. But no, he mustn’t. Baalram and his mariners had gone under—except for Gisgo, whose survival revealed itself to be no accident. The Patrol had pounced in time to save him from being hunted down as he drifted; and he had the strength to keep hold of his heavy sweep till it washed ashore. The rest, his shipmates, his friends—they died and their kin mourned them, as would be the fate of seafarers for the next several thousand years</w:t>
      </w:r>
      <w:r w:rsidR="00FB7951">
        <w:rPr>
          <w:rFonts w:ascii="Verdana" w:hAnsi="Verdana"/>
          <w:color w:val="000000"/>
          <w:sz w:val="20"/>
        </w:rPr>
        <w:t> . . .</w:t>
      </w:r>
      <w:r w:rsidRPr="00FB6D0C">
        <w:rPr>
          <w:rFonts w:ascii="Verdana" w:hAnsi="Verdana"/>
          <w:color w:val="000000"/>
          <w:sz w:val="20"/>
        </w:rPr>
        <w:t xml:space="preserve"> and afterward spacefarers, timefarers</w:t>
      </w:r>
      <w:r w:rsidR="00FB7951">
        <w:rPr>
          <w:rFonts w:ascii="Verdana" w:hAnsi="Verdana"/>
          <w:color w:val="000000"/>
          <w:sz w:val="20"/>
        </w:rPr>
        <w:t> . . .</w:t>
      </w:r>
      <w:r w:rsidRPr="00FB6D0C">
        <w:rPr>
          <w:rFonts w:ascii="Verdana" w:hAnsi="Verdana"/>
          <w:color w:val="000000"/>
          <w:sz w:val="20"/>
        </w:rPr>
        <w:t xml:space="preserve"> At least these men perished so that their people, and untold billions of people in the future, might live.</w:t>
      </w:r>
    </w:p>
    <w:p w14:paraId="0CCD526B"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It was a bleak consolation.</w:t>
      </w:r>
    </w:p>
    <w:p w14:paraId="3BDF8E11"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Everard’s reheightened vision brought him sight of another head, unmistakable, yes, a man who bobbed about free as a cork—an enemy to take. He swung low. The man looked up out of froth and turmoil. Malignancy wrenched at his mouth. A hand rose from the water. It carried an energy pistol.</w:t>
      </w:r>
    </w:p>
    <w:p w14:paraId="0A59E8B0"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 was quicker to shoot. A thin beam stabbed. The man’s scream was lost in the gale. Likewise was his weapon. He gaped at seared flesh and naked bone on that wrist.</w:t>
      </w:r>
    </w:p>
    <w:p w14:paraId="3640587E"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Here Everard felt no pity. But he had not wanted to slay, in this encounter. Live captives, under painless, harmless, absolute psychointerrogation, could direct the Patrol to the lairs of all sorts of interesting villainies.</w:t>
      </w:r>
    </w:p>
    <w:p w14:paraId="5D8FA839"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 xml:space="preserve">Everard lowered his vehicle. Its motor throbbed, holding it in place against the waves that crashed over it, the wind that tore and hooted and chilled. His legs clenched tight on the frame. He leaned from his saddle, got a hold on the semiconscious man, lifted him and laid him across the bow. </w:t>
      </w:r>
      <w:r w:rsidRPr="00FB6D0C">
        <w:rPr>
          <w:rStyle w:val="0Text"/>
          <w:rFonts w:ascii="Verdana" w:hAnsi="Verdana"/>
          <w:color w:val="000000"/>
          <w:sz w:val="20"/>
        </w:rPr>
        <w:t>Okay, let’s get some altitude!</w:t>
      </w:r>
    </w:p>
    <w:p w14:paraId="6B35735D"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It was sheer chance, but not the less satisfying, that he, Manse Everard, turned out to be the Patrol agent who clapped hands on Merau Varagan.</w:t>
      </w:r>
    </w:p>
    <w:p w14:paraId="7C979CC2"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 xml:space="preserve">The squadron sought a quiet place, to make assessment before it went uptime. Its choice was an uninhabited Aegean islet. White cliffs rose out of cerulean waters, whose calm was stirred only by glitter of sunlight and foam. Gulls flew equally lucent, and mewed through the lulling of the breeze. Shrubs thrust forth among boulders. Warmth </w:t>
      </w:r>
      <w:r w:rsidRPr="00FB6D0C">
        <w:rPr>
          <w:rFonts w:ascii="Verdana" w:hAnsi="Verdana"/>
          <w:color w:val="000000"/>
          <w:sz w:val="20"/>
        </w:rPr>
        <w:lastRenderedPageBreak/>
        <w:t>baked pungencies out of their leaves. Far and far away, a sail passed by. It could have been driving the ship of Odysseus.</w:t>
      </w:r>
    </w:p>
    <w:p w14:paraId="5F65C6EB"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constables held conference. They had suffered no harm apart from a few wounds. For those, analgesics and antishock medications were directly available, and later hospital treatment would restore whatever had been lost. They had shot down four Exaltationist vehicles; three got away, but would be hunted, would be hunted. They had taken a full complement of captives.</w:t>
      </w:r>
    </w:p>
    <w:p w14:paraId="5E8D1CBB"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One of the Patrolmen, homing on the transmitter, had plucked Pummairam from the sea.</w:t>
      </w:r>
    </w:p>
    <w:p w14:paraId="66941955"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“Good show!” Everard bawled, and hugged the boy to him.</w:t>
      </w:r>
    </w:p>
    <w:p w14:paraId="5A9CC531"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They sat on a bench at the Egyptian Harbor. It was as private a spot as any, since everyone roundabout was too busy to eavesdrop; and soon the pulse of Tyre would beat no more for either of them. They did draw stares. In honor of the occasion, which had included various recreations around town, Everard had bought them both kaftans of the finest linen and most beautiful dye, fit for the kings they felt themselves to be. He didn’t care about the clothing, except that it would make duly impressive his farewell at Hiram’s court, but Pum was ecstatic.</w:t>
      </w:r>
    </w:p>
    <w:p w14:paraId="4B45D78B" w14:textId="18213F38"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quay resounded—slap of feet, thud of hoofs, creak of wheels, rumble of rolled barrels. A cargo was in from Ophir, by way of Sinai, and stevedores were unloading its costly bales. Sweat beneath the sun made their muscled bodies shine. Sailors lounged in a nearby lean-to tavern, where a girl danced to music of flute and tabor; they drank, gambled, laughed, boasted, swapped yarns of countries beyond and beyond. A vendor sang the praises of the sweetmeats on his tray. A donkey cart passed laden. A priest of Melqart, in gorgeous robes, talked with an austere foreigner who served Osiris. A couple of red-haired Achaeans swaggered piratically by. A long-bearded warrior from Jerusalem and a bodyguard for a visiting Philistine dignitary exchanged glares, but the peace of Hiram stayed their swords. A black man in leopard skin and ostrich plumes drew a swarm of Phoenician urchins. An Assyrian walked weightily, holding his staff like a spear. An Anatolian and a blond man from the North of Europe reeled arm in arm, beerful and cheerful</w:t>
      </w:r>
      <w:r w:rsidR="00FB7951">
        <w:rPr>
          <w:rFonts w:ascii="Verdana" w:hAnsi="Verdana"/>
          <w:color w:val="000000"/>
          <w:sz w:val="20"/>
        </w:rPr>
        <w:t> . . .</w:t>
      </w:r>
      <w:r w:rsidRPr="00FB6D0C">
        <w:rPr>
          <w:rFonts w:ascii="Verdana" w:hAnsi="Verdana"/>
          <w:color w:val="000000"/>
          <w:sz w:val="20"/>
        </w:rPr>
        <w:t xml:space="preserve"> The air smelled of dyeworks, dung, smoke, tar, but also of sandalwood, myrrh, spice, and salt spray.</w:t>
      </w:r>
    </w:p>
    <w:p w14:paraId="516ADB2B"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It would die at last, all of this, centuries hence, as everything must die; but first, how mightily would it have lived! How rich would be its heritage!</w:t>
      </w:r>
    </w:p>
    <w:p w14:paraId="0B66DB23" w14:textId="76E7365C"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“Yes,” Everard said, “I don’t want you to get above yourself—” He chuckled. “</w:t>
      </w:r>
      <w:r w:rsidR="00FB7951">
        <w:rPr>
          <w:rFonts w:ascii="Verdana" w:hAnsi="Verdana"/>
          <w:color w:val="000000"/>
          <w:sz w:val="20"/>
        </w:rPr>
        <w:t>. . .</w:t>
      </w:r>
      <w:r w:rsidRPr="00FB6D0C">
        <w:rPr>
          <w:rFonts w:ascii="Verdana" w:hAnsi="Verdana"/>
          <w:color w:val="000000"/>
          <w:sz w:val="20"/>
        </w:rPr>
        <w:t xml:space="preserve"> though are you ever below yourself? Still, Pum, you’re a remarkable find. We didn’t simply rescue Tyre, we won you.”</w:t>
      </w:r>
    </w:p>
    <w:p w14:paraId="03F19161"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A trifle more hesitant then usual, the youngster stared before him. “You explained that, lord, when teaching me. That hardly anybody in this age of the world is able to imagine travel through time and the marvels of tomorrow. It is no use to tell them, they merely get bewildered and frightened.” He cradled his downy chin. “Maybe I am different because I was always on my own, never cast into a mold and let harden.” Happily: “Then I praise the gods, or whatever they were, that kicked me into such a life. It prepared me for a new life with my master.”</w:t>
      </w:r>
    </w:p>
    <w:p w14:paraId="6562EA89"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“Well, no, not really that,” Everard replied. “We won’t see each other often again, you and I.”</w:t>
      </w:r>
    </w:p>
    <w:p w14:paraId="1ECC81BB"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“What?” exclaimed Pum, stricken. “Why? Has your servant offended you, O my lord?”</w:t>
      </w:r>
    </w:p>
    <w:p w14:paraId="2699B55B"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“Not in any way.” Everard patted the thin shoulder beside him. “On the contrary. But mine is a roving commission. What we want you for is an agent in place, here in your home country, which you know in and out as a foreigner like me—or Chaim and Yael Zorach—never can. Don’t worry. It will be a colorful task, and require as much of you as you can give.”</w:t>
      </w:r>
    </w:p>
    <w:p w14:paraId="71CF3667"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Pum gusted a sigh. His smile flashed white. “Well, that will do, master! In truth, I was a little daunted at the thought of faring always among aliens.” His tone dropped. “Will you ever come visit me?”</w:t>
      </w:r>
    </w:p>
    <w:p w14:paraId="3566FF29"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“Sure, once in a while. Or if you like, you can join me in assorted interesting future locales when you take your furloughs. We Patrollers work hard, and sometimes dangerously, but we have our fun.”</w:t>
      </w:r>
    </w:p>
    <w:p w14:paraId="4B57978B"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 xml:space="preserve">Everard paused, then went on: “Of course, first you need training, education, every kind of knowledge and skill you lack. You’ll go to the Academy, elsewhere in space and </w:t>
      </w:r>
      <w:r w:rsidRPr="00FB6D0C">
        <w:rPr>
          <w:rFonts w:ascii="Verdana" w:hAnsi="Verdana"/>
          <w:color w:val="000000"/>
          <w:sz w:val="20"/>
        </w:rPr>
        <w:lastRenderedPageBreak/>
        <w:t>time. There you’ll spend years, and they won’t be easy years—though I believe on the whole you’ll revel in them. At last you’ll return to this same year in Tyre, aye, this same month, and take up your duties.”</w:t>
      </w:r>
    </w:p>
    <w:p w14:paraId="7A5D8C8E"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“I will be full-grown?”</w:t>
      </w:r>
    </w:p>
    <w:p w14:paraId="71E6145A"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“Right. In fact, they’ll put quite a bit of height and weight on you, as well as information into you. You’ll need a new identity, but that won’t be hard to arrange. The same name will serve; it’s common enough. You’ll be Pummairam the sailor, who shipped out years before as a youthful deckhand, won a fortune in trade goods, and is ready to buy a ship and organize his own ventures. You won’t be especially conspicuous, that would defeat our purpose, but you’ll be a prosperous and well-regarded subject of King Hiram.”</w:t>
      </w:r>
    </w:p>
    <w:p w14:paraId="22A7A8C6"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 boy clasped hands together. “Lord, your benevolence overwhelms his servant.”</w:t>
      </w:r>
    </w:p>
    <w:p w14:paraId="150272F3"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“It isn’t done with doing that,” Everard answered. “I have discretionary authority in a case like this, you know, and I am going to make certain arrangements on your behalf. You can’t pass for a respectable man when you settle down unless you get married. Very well, you’ll marry Sarai.”</w:t>
      </w:r>
    </w:p>
    <w:p w14:paraId="1A007E8A"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Pum squeaked. His gaze upon the Patrolman was dismayed.</w:t>
      </w:r>
    </w:p>
    <w:p w14:paraId="200338B2"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 laughed. “Oh, come!” he said. “She may not be any beauty, but she’s not hideous either; we owe her much; and she’s loyal, intelligent, versed in the ways of the palace, lots of useful stuff. True, she’ll never know who you really are. She’ll just be the wife of Captain Pummairam and mother of his children. If any questions arise in her mind, I think she’ll be too wise to ask them.” Sternly: “You will be good to her. Do you hear?”</w:t>
      </w:r>
    </w:p>
    <w:p w14:paraId="36A2BFDC"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“Well—ah, well—” Pum’s attention strayed to the dancing girl. Phoenician males lived by the double standard, and Tyre held more than its share of joyhouses. “Yes, sir.”</w:t>
      </w:r>
    </w:p>
    <w:p w14:paraId="1CA7216F"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 slapped the other’s knee. “I read your mind, son. However, you may find you’re not so interested in roaming. For a second wife, what would you say to Bronwen?”</w:t>
      </w:r>
    </w:p>
    <w:p w14:paraId="52BA4FE0"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It was a pleasure to watch Pum being flabbergasted.</w:t>
      </w:r>
    </w:p>
    <w:p w14:paraId="50973930"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 grew serious. “Before leaving,” he explained, “I mean to give Hiram a gift, not the sort of present that’s customary but something spectacular, like a gold ingot. The Patrol has unlimited wealth and a relaxed attitude toward requisitions. For the sake of his honor, Hiram can refuse me nothing in his turn. I’ll ask for his slave Bronwen and her children. When they are mine, I’ll formally manumit them and furnish her a dowry.</w:t>
      </w:r>
    </w:p>
    <w:p w14:paraId="5479C718"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“I’ve sounded her out. If she can have freedom in Tyre, she doesn’t really want to go back to her homeland and share a wattle-and-daub hut with ten or fifteen fellow tribesfolk. But to stay here, she must have a husband for herself, a stepfather for her kids. How about you?”</w:t>
      </w:r>
    </w:p>
    <w:p w14:paraId="5ED7C9B2"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“I—would I—might she—” The blood came and went through Pum’s face.</w:t>
      </w:r>
    </w:p>
    <w:p w14:paraId="176193AC"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Everard nodded. “I promised I’d find her a decent man.”</w:t>
      </w:r>
    </w:p>
    <w:p w14:paraId="156AF771"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She was wistful. Still, practicality takes precedence over romance in this era, as it does in most.</w:t>
      </w:r>
    </w:p>
    <w:p w14:paraId="43A3683E"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It may be hard on him later, seeing his family grow old while he only fakes it. But what with his missions through time, he’ll have them for many decades of his life; and he’s not brought up to the American kind of sensitivity, after all. It should go reasonably well. No doubt the women will become friends, and league to quietly rule Captain Pummairam’s roost for him.</w:t>
      </w:r>
    </w:p>
    <w:p w14:paraId="6EE2E338" w14:textId="13782978"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“Then</w:t>
      </w:r>
      <w:r w:rsidR="00FB7951">
        <w:rPr>
          <w:rFonts w:ascii="Verdana" w:hAnsi="Verdana"/>
          <w:color w:val="000000"/>
          <w:sz w:val="20"/>
        </w:rPr>
        <w:t> . . .</w:t>
      </w:r>
      <w:r w:rsidRPr="00FB6D0C">
        <w:rPr>
          <w:rFonts w:ascii="Verdana" w:hAnsi="Verdana"/>
          <w:color w:val="000000"/>
          <w:sz w:val="20"/>
        </w:rPr>
        <w:t xml:space="preserve"> oh, my lord!” The youth leaped to his feet and pranced.</w:t>
      </w:r>
    </w:p>
    <w:p w14:paraId="1133CD3D" w14:textId="77777777"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“Easy, easy.” Everard grinned. “On your calendar, remember, you’ve years to go before you’re established. Why delay? Seek the house of Zakarbaal and report to the Zorachs. They’ll get you started.”</w:t>
      </w:r>
    </w:p>
    <w:p w14:paraId="0B55543C" w14:textId="1D66FEB3" w:rsidR="00E843AA"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For my part</w:t>
      </w:r>
      <w:r w:rsidR="00FB7951">
        <w:rPr>
          <w:rFonts w:ascii="Verdana" w:hAnsi="Verdana"/>
          <w:color w:val="000000"/>
          <w:sz w:val="20"/>
        </w:rPr>
        <w:t> . . .</w:t>
      </w:r>
      <w:r w:rsidRPr="00FB6D0C">
        <w:rPr>
          <w:rFonts w:ascii="Verdana" w:hAnsi="Verdana"/>
          <w:color w:val="000000"/>
          <w:sz w:val="20"/>
        </w:rPr>
        <w:t xml:space="preserve"> well, it’ll take me a few days yet to wind up my stay at the palace in graceful and plausible fashion. Meanwhile, Bronwen and I</w:t>
      </w:r>
      <w:r w:rsidRPr="00FB6D0C">
        <w:rPr>
          <w:rStyle w:val="0Text"/>
          <w:rFonts w:ascii="Verdana" w:hAnsi="Verdana"/>
          <w:color w:val="000000"/>
          <w:sz w:val="20"/>
        </w:rPr>
        <w:t>—Everard sighed, with a wistfulness of his own.</w:t>
      </w:r>
    </w:p>
    <w:p w14:paraId="0A4E7A1F" w14:textId="638D48AD" w:rsidR="00744785" w:rsidRPr="00FB6D0C" w:rsidRDefault="00E843AA" w:rsidP="00FB6D0C">
      <w:pPr>
        <w:suppressAutoHyphens/>
        <w:spacing w:after="0" w:line="240" w:lineRule="auto"/>
        <w:ind w:firstLine="283"/>
        <w:jc w:val="both"/>
        <w:rPr>
          <w:rFonts w:ascii="Verdana" w:hAnsi="Verdana"/>
          <w:color w:val="000000"/>
          <w:sz w:val="20"/>
        </w:rPr>
      </w:pPr>
      <w:r w:rsidRPr="00FB6D0C">
        <w:rPr>
          <w:rFonts w:ascii="Verdana" w:hAnsi="Verdana"/>
          <w:color w:val="000000"/>
          <w:sz w:val="20"/>
        </w:rPr>
        <w:t>Pum was gone. Feet flying, kaftan flapping, the purple wharf rat sped to the destiny he would make for himself.</w:t>
      </w:r>
    </w:p>
    <w:sectPr w:rsidR="00744785" w:rsidRPr="00FB6D0C" w:rsidSect="00FB6D0C">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DAB56" w14:textId="77777777" w:rsidR="00F1774B" w:rsidRDefault="00F1774B" w:rsidP="00C14A54">
      <w:pPr>
        <w:spacing w:after="0" w:line="240" w:lineRule="auto"/>
      </w:pPr>
      <w:r>
        <w:separator/>
      </w:r>
    </w:p>
  </w:endnote>
  <w:endnote w:type="continuationSeparator" w:id="0">
    <w:p w14:paraId="276E4AFD" w14:textId="77777777" w:rsidR="00F1774B" w:rsidRDefault="00F1774B" w:rsidP="00C14A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B1B55" w14:textId="77777777" w:rsidR="00C14A54" w:rsidRDefault="00C14A54" w:rsidP="00FB6D0C">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75EA9A96" w14:textId="77777777" w:rsidR="00C14A54" w:rsidRDefault="00C14A54" w:rsidP="00C14A5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2EF49" w14:textId="095BFCFD" w:rsidR="00C14A54" w:rsidRPr="00FB6D0C" w:rsidRDefault="00FB6D0C" w:rsidP="00FB6D0C">
    <w:pPr>
      <w:pStyle w:val="Footer"/>
      <w:ind w:right="360"/>
      <w:rPr>
        <w:rFonts w:ascii="Arial" w:hAnsi="Arial" w:cs="Arial"/>
        <w:color w:val="999999"/>
        <w:sz w:val="20"/>
        <w:lang w:val="ru-RU"/>
      </w:rPr>
    </w:pPr>
    <w:r w:rsidRPr="00FB7951">
      <w:rPr>
        <w:rStyle w:val="PageNumber"/>
        <w:rFonts w:ascii="Arial" w:hAnsi="Arial" w:cs="Arial"/>
        <w:color w:val="999999"/>
        <w:sz w:val="20"/>
        <w:lang w:val="ru-RU"/>
      </w:rPr>
      <w:t xml:space="preserve">Библиотека «Артефакт» — </w:t>
    </w:r>
    <w:r w:rsidRPr="00FB6D0C">
      <w:rPr>
        <w:rStyle w:val="PageNumber"/>
        <w:rFonts w:ascii="Arial" w:hAnsi="Arial" w:cs="Arial"/>
        <w:color w:val="999999"/>
        <w:sz w:val="20"/>
      </w:rPr>
      <w:t>http</w:t>
    </w:r>
    <w:r w:rsidRPr="00FB7951">
      <w:rPr>
        <w:rStyle w:val="PageNumber"/>
        <w:rFonts w:ascii="Arial" w:hAnsi="Arial" w:cs="Arial"/>
        <w:color w:val="999999"/>
        <w:sz w:val="20"/>
        <w:lang w:val="ru-RU"/>
      </w:rPr>
      <w:t>://</w:t>
    </w:r>
    <w:r w:rsidRPr="00FB6D0C">
      <w:rPr>
        <w:rStyle w:val="PageNumber"/>
        <w:rFonts w:ascii="Arial" w:hAnsi="Arial" w:cs="Arial"/>
        <w:color w:val="999999"/>
        <w:sz w:val="20"/>
      </w:rPr>
      <w:t>artefact</w:t>
    </w:r>
    <w:r w:rsidRPr="00FB7951">
      <w:rPr>
        <w:rStyle w:val="PageNumber"/>
        <w:rFonts w:ascii="Arial" w:hAnsi="Arial" w:cs="Arial"/>
        <w:color w:val="999999"/>
        <w:sz w:val="20"/>
        <w:lang w:val="ru-RU"/>
      </w:rPr>
      <w:t>.</w:t>
    </w:r>
    <w:r w:rsidRPr="00FB6D0C">
      <w:rPr>
        <w:rStyle w:val="PageNumber"/>
        <w:rFonts w:ascii="Arial" w:hAnsi="Arial" w:cs="Arial"/>
        <w:color w:val="999999"/>
        <w:sz w:val="20"/>
      </w:rPr>
      <w:t>lib</w:t>
    </w:r>
    <w:r w:rsidRPr="00FB7951">
      <w:rPr>
        <w:rStyle w:val="PageNumber"/>
        <w:rFonts w:ascii="Arial" w:hAnsi="Arial" w:cs="Arial"/>
        <w:color w:val="999999"/>
        <w:sz w:val="20"/>
        <w:lang w:val="ru-RU"/>
      </w:rPr>
      <w:t>.</w:t>
    </w:r>
    <w:r w:rsidRPr="00FB6D0C">
      <w:rPr>
        <w:rStyle w:val="PageNumber"/>
        <w:rFonts w:ascii="Arial" w:hAnsi="Arial" w:cs="Arial"/>
        <w:color w:val="999999"/>
        <w:sz w:val="20"/>
      </w:rPr>
      <w:t>ru</w:t>
    </w:r>
    <w:r w:rsidRPr="00FB7951">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2B21" w14:textId="77777777" w:rsidR="00FB6D0C" w:rsidRDefault="00FB6D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038D9" w14:textId="77777777" w:rsidR="00F1774B" w:rsidRDefault="00F1774B" w:rsidP="00C14A54">
      <w:pPr>
        <w:spacing w:after="0" w:line="240" w:lineRule="auto"/>
      </w:pPr>
      <w:r>
        <w:separator/>
      </w:r>
    </w:p>
  </w:footnote>
  <w:footnote w:type="continuationSeparator" w:id="0">
    <w:p w14:paraId="4F52B731" w14:textId="77777777" w:rsidR="00F1774B" w:rsidRDefault="00F1774B" w:rsidP="00C14A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B6F25" w14:textId="77777777" w:rsidR="00FB6D0C" w:rsidRDefault="00FB6D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F5BCE" w14:textId="52438EBF" w:rsidR="00C14A54" w:rsidRPr="00FB6D0C" w:rsidRDefault="00FB6D0C" w:rsidP="00FB6D0C">
    <w:pPr>
      <w:pStyle w:val="Header"/>
      <w:rPr>
        <w:rFonts w:ascii="Arial" w:hAnsi="Arial" w:cs="Arial"/>
        <w:color w:val="999999"/>
        <w:sz w:val="20"/>
        <w:lang w:val="ru-RU"/>
      </w:rPr>
    </w:pPr>
    <w:r w:rsidRPr="00FB6D0C">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46441" w14:textId="77777777" w:rsidR="00FB6D0C" w:rsidRDefault="00FB6D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B1D5C"/>
    <w:rsid w:val="0015074B"/>
    <w:rsid w:val="0029639D"/>
    <w:rsid w:val="00326F90"/>
    <w:rsid w:val="00744785"/>
    <w:rsid w:val="00A61CCA"/>
    <w:rsid w:val="00AA1D8D"/>
    <w:rsid w:val="00B47730"/>
    <w:rsid w:val="00C14A54"/>
    <w:rsid w:val="00CB0664"/>
    <w:rsid w:val="00E843AA"/>
    <w:rsid w:val="00F1774B"/>
    <w:rsid w:val="00FB6D0C"/>
    <w:rsid w:val="00FB7951"/>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2413A4F"/>
  <w14:defaultImageDpi w14:val="330"/>
  <w15:docId w15:val="{10085DC5-665F-4388-8208-AFE03B4E6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ra01">
    <w:name w:val="Para 01"/>
    <w:basedOn w:val="Normal"/>
    <w:qFormat/>
    <w:rsid w:val="00E843AA"/>
    <w:pPr>
      <w:spacing w:after="0" w:line="372" w:lineRule="atLeast"/>
      <w:ind w:firstLineChars="100" w:firstLine="100"/>
      <w:jc w:val="both"/>
    </w:pPr>
    <w:rPr>
      <w:rFonts w:ascii="Constantia" w:eastAsia="Constantia" w:hAnsi="Constantia" w:cs="Times New Roman"/>
      <w:i/>
      <w:iCs/>
      <w:color w:val="000000"/>
      <w:sz w:val="23"/>
      <w:szCs w:val="23"/>
      <w:lang w:val="en" w:eastAsia="en"/>
    </w:rPr>
  </w:style>
  <w:style w:type="paragraph" w:customStyle="1" w:styleId="Para02">
    <w:name w:val="Para 02"/>
    <w:basedOn w:val="Normal"/>
    <w:qFormat/>
    <w:rsid w:val="00E843AA"/>
    <w:pPr>
      <w:spacing w:after="0" w:line="372" w:lineRule="atLeast"/>
      <w:jc w:val="both"/>
    </w:pPr>
    <w:rPr>
      <w:rFonts w:ascii="Constantia" w:eastAsia="Constantia" w:hAnsi="Constantia" w:cs="Constantia"/>
      <w:color w:val="000000"/>
      <w:sz w:val="23"/>
      <w:szCs w:val="23"/>
      <w:lang w:val="en" w:eastAsia="en"/>
    </w:rPr>
  </w:style>
  <w:style w:type="paragraph" w:customStyle="1" w:styleId="Para03">
    <w:name w:val="Para 03"/>
    <w:basedOn w:val="Normal"/>
    <w:qFormat/>
    <w:rsid w:val="00E843AA"/>
    <w:pPr>
      <w:spacing w:beforeLines="235" w:after="0" w:line="372" w:lineRule="atLeast"/>
      <w:ind w:firstLineChars="100" w:firstLine="100"/>
      <w:jc w:val="both"/>
    </w:pPr>
    <w:rPr>
      <w:rFonts w:ascii="Constantia" w:eastAsia="Constantia" w:hAnsi="Constantia" w:cs="Constantia"/>
      <w:color w:val="000000"/>
      <w:sz w:val="23"/>
      <w:szCs w:val="23"/>
      <w:lang w:val="en" w:eastAsia="en"/>
    </w:rPr>
  </w:style>
  <w:style w:type="character" w:customStyle="1" w:styleId="0Text">
    <w:name w:val="0 Text"/>
    <w:rsid w:val="00E843AA"/>
    <w:rPr>
      <w:i/>
      <w:iCs/>
    </w:rPr>
  </w:style>
  <w:style w:type="character" w:styleId="PageNumber">
    <w:name w:val="page number"/>
    <w:basedOn w:val="DefaultParagraphFont"/>
    <w:uiPriority w:val="99"/>
    <w:semiHidden/>
    <w:unhideWhenUsed/>
    <w:rsid w:val="00C14A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4727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24670</Words>
  <Characters>140625</Characters>
  <Application>Microsoft Office Word</Application>
  <DocSecurity>0</DocSecurity>
  <Lines>1171</Lines>
  <Paragraphs>329</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164966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Ivory, and Apes, and Peacocks</dc:title>
  <dc:subject/>
  <dc:creator>Poul Anderson</dc:creator>
  <cp:keywords/>
  <dc:description/>
  <cp:lastModifiedBy>Andrey Piskunov</cp:lastModifiedBy>
  <cp:revision>8</cp:revision>
  <dcterms:created xsi:type="dcterms:W3CDTF">2013-12-23T23:15:00Z</dcterms:created>
  <dcterms:modified xsi:type="dcterms:W3CDTF">2026-02-04T03:25:00Z</dcterms:modified>
  <cp:category/>
</cp:coreProperties>
</file>